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5E1" w:rsidRDefault="003707C2">
      <w:pPr>
        <w:spacing w:line="480" w:lineRule="auto"/>
        <w:ind w:rightChars="-8" w:right="-17"/>
        <w:jc w:val="center"/>
        <w:rPr>
          <w:rFonts w:ascii="宋体" w:hAnsi="宋体"/>
          <w:b/>
          <w:sz w:val="28"/>
          <w:szCs w:val="28"/>
        </w:rPr>
      </w:pPr>
      <w:bookmarkStart w:id="0" w:name="_GoBack"/>
      <w:r>
        <w:rPr>
          <w:rFonts w:ascii="宋体" w:hAnsi="宋体" w:hint="eastAsia"/>
          <w:b/>
          <w:sz w:val="28"/>
          <w:szCs w:val="28"/>
        </w:rPr>
        <w:t>技术服务需求（第三包）</w:t>
      </w:r>
    </w:p>
    <w:p w:rsidR="001E55E1" w:rsidRPr="003707C2" w:rsidRDefault="003707C2" w:rsidP="003707C2">
      <w:pPr>
        <w:spacing w:line="480" w:lineRule="auto"/>
        <w:ind w:rightChars="-8" w:right="-17"/>
        <w:jc w:val="center"/>
        <w:rPr>
          <w:rFonts w:ascii="宋体" w:hAnsi="宋体"/>
          <w:b/>
          <w:sz w:val="28"/>
          <w:szCs w:val="28"/>
        </w:rPr>
      </w:pPr>
      <w:bookmarkStart w:id="1" w:name="_Toc226966230"/>
      <w:bookmarkStart w:id="2" w:name="_Toc228247161"/>
      <w:bookmarkStart w:id="3" w:name="_Toc229193883"/>
      <w:bookmarkStart w:id="4" w:name="_Toc266875304"/>
      <w:bookmarkStart w:id="5" w:name="_Toc336351816"/>
      <w:r w:rsidRPr="003707C2">
        <w:rPr>
          <w:rFonts w:ascii="宋体" w:hAnsi="宋体" w:hint="eastAsia"/>
          <w:b/>
          <w:sz w:val="28"/>
          <w:szCs w:val="28"/>
        </w:rPr>
        <w:t>中文纸本期刊技术服务要求</w:t>
      </w:r>
    </w:p>
    <w:bookmarkEnd w:id="0"/>
    <w:p w:rsidR="001E55E1" w:rsidRDefault="003707C2">
      <w:pPr>
        <w:pStyle w:val="23"/>
        <w:numPr>
          <w:ilvl w:val="0"/>
          <w:numId w:val="0"/>
        </w:numPr>
        <w:tabs>
          <w:tab w:val="clear" w:pos="432"/>
        </w:tabs>
        <w:ind w:left="576" w:hanging="576"/>
        <w:rPr>
          <w:rFonts w:ascii="宋体" w:eastAsia="宋体" w:hAnsi="宋体"/>
          <w:sz w:val="28"/>
          <w:szCs w:val="28"/>
        </w:rPr>
      </w:pPr>
      <w:r>
        <w:rPr>
          <w:rFonts w:ascii="宋体" w:eastAsia="宋体" w:hAnsi="宋体" w:hint="eastAsia"/>
          <w:sz w:val="28"/>
          <w:szCs w:val="28"/>
        </w:rPr>
        <w:t>一、技术</w:t>
      </w:r>
      <w:bookmarkEnd w:id="1"/>
      <w:bookmarkEnd w:id="2"/>
      <w:bookmarkEnd w:id="3"/>
      <w:r>
        <w:rPr>
          <w:rFonts w:ascii="宋体" w:eastAsia="宋体" w:hAnsi="宋体" w:hint="eastAsia"/>
          <w:sz w:val="28"/>
          <w:szCs w:val="28"/>
        </w:rPr>
        <w:t>要求</w:t>
      </w:r>
      <w:bookmarkEnd w:id="4"/>
      <w:bookmarkEnd w:id="5"/>
    </w:p>
    <w:p w:rsidR="001E55E1" w:rsidRDefault="003707C2">
      <w:pPr>
        <w:snapToGrid w:val="0"/>
        <w:spacing w:line="312" w:lineRule="auto"/>
        <w:ind w:firstLineChars="200" w:firstLine="480"/>
        <w:rPr>
          <w:rFonts w:ascii="宋体" w:hAnsi="宋体"/>
          <w:sz w:val="24"/>
        </w:rPr>
      </w:pPr>
      <w:r>
        <w:rPr>
          <w:rFonts w:ascii="宋体" w:hAnsi="宋体" w:hint="eastAsia"/>
          <w:sz w:val="24"/>
        </w:rPr>
        <w:t>中标人提供的报刊必须是正版报刊，当年报刊征订前及时向买方免费提供最新书本式征订目录和电子版征订目录，电子版征订目录格式需涵盖报刊的全部信息（如刊名、刊号、</w:t>
      </w:r>
      <w:r>
        <w:rPr>
          <w:rFonts w:ascii="宋体" w:hAnsi="宋体"/>
          <w:sz w:val="24"/>
        </w:rPr>
        <w:t>ISSN</w:t>
      </w:r>
      <w:r>
        <w:rPr>
          <w:rFonts w:ascii="宋体" w:hAnsi="宋体" w:hint="eastAsia"/>
          <w:sz w:val="24"/>
        </w:rPr>
        <w:t>号、出版频率、单价、年价、是否核心期刊、信息变更情况等）。</w:t>
      </w:r>
    </w:p>
    <w:p w:rsidR="001E55E1" w:rsidRDefault="003707C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投标人应免费提供所订购期刊编目</w:t>
      </w:r>
      <w:r>
        <w:rPr>
          <w:rFonts w:ascii="宋体" w:hAnsi="宋体" w:cs="宋体" w:hint="eastAsia"/>
          <w:kern w:val="0"/>
          <w:sz w:val="24"/>
        </w:rPr>
        <w:t>CNMARC</w:t>
      </w:r>
      <w:r>
        <w:rPr>
          <w:rFonts w:ascii="宋体" w:hAnsi="宋体" w:cs="宋体" w:hint="eastAsia"/>
          <w:kern w:val="0"/>
          <w:sz w:val="24"/>
        </w:rPr>
        <w:t>数据。</w:t>
      </w:r>
    </w:p>
    <w:p w:rsidR="001E55E1" w:rsidRDefault="003707C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CNMARC</w:t>
      </w:r>
      <w:r>
        <w:rPr>
          <w:rFonts w:ascii="宋体" w:hAnsi="宋体" w:cs="宋体" w:hint="eastAsia"/>
          <w:kern w:val="0"/>
          <w:sz w:val="24"/>
        </w:rPr>
        <w:t>数据内容必须包括：国际标准刊号、邮发代号、正副题名、责任者、出版社名称、出版年、价格、刊期、装订形式、开本等。</w:t>
      </w:r>
    </w:p>
    <w:p w:rsidR="001E55E1" w:rsidRDefault="003707C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CNMARC</w:t>
      </w:r>
      <w:r>
        <w:rPr>
          <w:rFonts w:ascii="宋体" w:hAnsi="宋体" w:cs="宋体" w:hint="eastAsia"/>
          <w:kern w:val="0"/>
          <w:sz w:val="24"/>
        </w:rPr>
        <w:t>数据要求符合</w:t>
      </w:r>
      <w:r>
        <w:rPr>
          <w:rFonts w:ascii="宋体" w:hAnsi="宋体" w:cs="宋体" w:hint="eastAsia"/>
          <w:kern w:val="0"/>
          <w:sz w:val="24"/>
        </w:rPr>
        <w:t>CALIS</w:t>
      </w:r>
      <w:r>
        <w:rPr>
          <w:rFonts w:ascii="宋体" w:hAnsi="宋体" w:cs="宋体" w:hint="eastAsia"/>
          <w:kern w:val="0"/>
          <w:sz w:val="24"/>
        </w:rPr>
        <w:t>著录规则。数据要求准确、完整、详细（具体参见《中国机读目录格式使用手册》、《</w:t>
      </w:r>
      <w:r>
        <w:rPr>
          <w:rFonts w:ascii="宋体" w:hAnsi="宋体" w:cs="宋体" w:hint="eastAsia"/>
          <w:kern w:val="0"/>
          <w:sz w:val="24"/>
        </w:rPr>
        <w:t>CALIS</w:t>
      </w:r>
      <w:r>
        <w:rPr>
          <w:rFonts w:ascii="宋体" w:hAnsi="宋体" w:cs="宋体" w:hint="eastAsia"/>
          <w:kern w:val="0"/>
          <w:sz w:val="24"/>
        </w:rPr>
        <w:t>联机合作编目手册》）能够完全反映期刊信息，提供的数据能在招标人系统中无障碍地使用。</w:t>
      </w:r>
    </w:p>
    <w:p w:rsidR="001E55E1" w:rsidRDefault="003707C2">
      <w:pPr>
        <w:snapToGrid w:val="0"/>
        <w:spacing w:line="360" w:lineRule="auto"/>
        <w:ind w:firstLineChars="200" w:firstLine="480"/>
        <w:rPr>
          <w:rFonts w:ascii="宋体" w:hAnsi="宋体"/>
          <w:sz w:val="24"/>
        </w:rPr>
      </w:pPr>
      <w:r>
        <w:rPr>
          <w:rFonts w:ascii="宋体" w:hAnsi="宋体" w:hint="eastAsia"/>
          <w:sz w:val="24"/>
        </w:rPr>
        <w:t>4.</w:t>
      </w:r>
      <w:r>
        <w:rPr>
          <w:rFonts w:ascii="宋体" w:hAnsi="宋体" w:hint="eastAsia"/>
          <w:sz w:val="24"/>
        </w:rPr>
        <w:t>投标人能够通过网站提供稳定全面的在线服务，内容包括：</w:t>
      </w:r>
    </w:p>
    <w:p w:rsidR="001E55E1" w:rsidRDefault="003707C2">
      <w:pPr>
        <w:snapToGrid w:val="0"/>
        <w:spacing w:line="360" w:lineRule="auto"/>
        <w:ind w:firstLineChars="200" w:firstLine="480"/>
        <w:rPr>
          <w:rFonts w:ascii="宋体" w:hAnsi="宋体"/>
          <w:sz w:val="24"/>
        </w:rPr>
      </w:pPr>
      <w:r>
        <w:rPr>
          <w:rFonts w:ascii="宋体" w:hAnsi="宋体" w:cs="宋体" w:hint="eastAsia"/>
          <w:kern w:val="0"/>
          <w:sz w:val="24"/>
        </w:rPr>
        <w:t>1)</w:t>
      </w:r>
      <w:r>
        <w:rPr>
          <w:rFonts w:ascii="宋体" w:hAnsi="宋体" w:hint="eastAsia"/>
          <w:sz w:val="24"/>
        </w:rPr>
        <w:t>提供订单查询服务，期刊到货情况查询，期刊催缺情况查询等；</w:t>
      </w:r>
    </w:p>
    <w:p w:rsidR="001E55E1" w:rsidRDefault="003707C2">
      <w:pPr>
        <w:snapToGrid w:val="0"/>
        <w:spacing w:line="360" w:lineRule="auto"/>
        <w:ind w:firstLineChars="200" w:firstLine="480"/>
        <w:rPr>
          <w:rFonts w:ascii="宋体" w:hAnsi="宋体"/>
          <w:sz w:val="24"/>
        </w:rPr>
      </w:pPr>
      <w:r>
        <w:rPr>
          <w:rFonts w:ascii="宋体" w:hAnsi="宋体" w:cs="宋体" w:hint="eastAsia"/>
          <w:kern w:val="0"/>
          <w:sz w:val="24"/>
        </w:rPr>
        <w:t>2)</w:t>
      </w:r>
      <w:r>
        <w:rPr>
          <w:rFonts w:ascii="宋体" w:hAnsi="宋体" w:hint="eastAsia"/>
          <w:sz w:val="24"/>
        </w:rPr>
        <w:t>期刊变化情况通报，包括期刊更名、改号、载体类型变化等情况的通报。</w:t>
      </w:r>
    </w:p>
    <w:p w:rsidR="001E55E1" w:rsidRDefault="003707C2">
      <w:pPr>
        <w:snapToGrid w:val="0"/>
        <w:spacing w:line="360" w:lineRule="auto"/>
        <w:ind w:firstLineChars="200" w:firstLine="480"/>
        <w:rPr>
          <w:rFonts w:ascii="宋体" w:hAnsi="宋体"/>
          <w:sz w:val="24"/>
        </w:rPr>
      </w:pPr>
      <w:r>
        <w:rPr>
          <w:rFonts w:ascii="宋体" w:hAnsi="宋体" w:cs="宋体" w:hint="eastAsia"/>
          <w:kern w:val="0"/>
          <w:sz w:val="24"/>
        </w:rPr>
        <w:t>3)</w:t>
      </w:r>
      <w:r>
        <w:rPr>
          <w:rFonts w:ascii="宋体" w:hAnsi="宋体" w:hint="eastAsia"/>
          <w:sz w:val="24"/>
        </w:rPr>
        <w:t>提供历年财务结算清单；</w:t>
      </w:r>
    </w:p>
    <w:p w:rsidR="001E55E1" w:rsidRDefault="003707C2">
      <w:pPr>
        <w:snapToGrid w:val="0"/>
        <w:spacing w:line="360" w:lineRule="auto"/>
        <w:ind w:firstLineChars="200" w:firstLine="480"/>
        <w:rPr>
          <w:rFonts w:ascii="宋体" w:hAnsi="宋体"/>
          <w:sz w:val="24"/>
        </w:rPr>
      </w:pPr>
      <w:r>
        <w:rPr>
          <w:rFonts w:ascii="宋体" w:hAnsi="宋体" w:cs="宋体" w:hint="eastAsia"/>
          <w:kern w:val="0"/>
          <w:sz w:val="24"/>
        </w:rPr>
        <w:t>4)</w:t>
      </w:r>
      <w:r>
        <w:rPr>
          <w:rFonts w:ascii="宋体" w:hAnsi="宋体" w:hint="eastAsia"/>
          <w:sz w:val="24"/>
        </w:rPr>
        <w:t>网站上提供的数据准确、更新及时，界面友好。</w:t>
      </w:r>
    </w:p>
    <w:p w:rsidR="001E55E1" w:rsidRDefault="003707C2">
      <w:pPr>
        <w:pStyle w:val="23"/>
        <w:numPr>
          <w:ilvl w:val="0"/>
          <w:numId w:val="0"/>
        </w:numPr>
        <w:tabs>
          <w:tab w:val="clear" w:pos="432"/>
        </w:tabs>
        <w:ind w:left="576" w:hanging="576"/>
        <w:rPr>
          <w:rFonts w:ascii="宋体" w:eastAsia="宋体" w:hAnsi="宋体"/>
          <w:sz w:val="28"/>
          <w:szCs w:val="28"/>
        </w:rPr>
      </w:pPr>
      <w:bookmarkStart w:id="6" w:name="_Toc336351819"/>
      <w:bookmarkStart w:id="7" w:name="_Toc281979285"/>
      <w:r>
        <w:rPr>
          <w:rFonts w:ascii="宋体" w:eastAsia="宋体" w:hAnsi="宋体" w:hint="eastAsia"/>
          <w:sz w:val="28"/>
          <w:szCs w:val="28"/>
        </w:rPr>
        <w:t>二、服务要求</w:t>
      </w:r>
      <w:bookmarkEnd w:id="6"/>
      <w:bookmarkEnd w:id="7"/>
    </w:p>
    <w:p w:rsidR="001E55E1" w:rsidRDefault="003707C2">
      <w:pPr>
        <w:pStyle w:val="23"/>
        <w:numPr>
          <w:ilvl w:val="0"/>
          <w:numId w:val="0"/>
        </w:numPr>
        <w:tabs>
          <w:tab w:val="clear" w:pos="432"/>
        </w:tabs>
        <w:rPr>
          <w:rFonts w:ascii="楷体" w:eastAsia="楷体" w:hAnsi="楷体" w:cs="楷体"/>
          <w:sz w:val="28"/>
          <w:szCs w:val="28"/>
        </w:rPr>
      </w:pPr>
      <w:r>
        <w:rPr>
          <w:rFonts w:ascii="宋体" w:eastAsia="宋体" w:hAnsi="宋体" w:hint="eastAsia"/>
          <w:bCs w:val="0"/>
          <w:sz w:val="24"/>
          <w:szCs w:val="20"/>
        </w:rPr>
        <w:t xml:space="preserve">    1</w:t>
      </w:r>
      <w:r>
        <w:rPr>
          <w:rFonts w:ascii="宋体" w:eastAsia="宋体" w:hAnsi="宋体" w:hint="eastAsia"/>
          <w:bCs w:val="0"/>
          <w:sz w:val="24"/>
          <w:szCs w:val="20"/>
        </w:rPr>
        <w:t>．订购要求</w:t>
      </w:r>
    </w:p>
    <w:p w:rsidR="001E55E1" w:rsidRDefault="003707C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及时提供国内公开发行和非公开发行期刊的征订目录（包括书本式和电子版）以供订阅，目录应详实列出期刊的刊名、征订号、刊期、单价、年价、</w:t>
      </w:r>
      <w:r>
        <w:rPr>
          <w:rFonts w:ascii="宋体" w:hAnsi="宋体" w:cs="宋体" w:hint="eastAsia"/>
          <w:kern w:val="0"/>
          <w:sz w:val="24"/>
        </w:rPr>
        <w:t>ISSN</w:t>
      </w:r>
      <w:r>
        <w:rPr>
          <w:rFonts w:ascii="宋体" w:hAnsi="宋体" w:cs="宋体" w:hint="eastAsia"/>
          <w:kern w:val="0"/>
          <w:sz w:val="24"/>
        </w:rPr>
        <w:t>号、发行时间等项目；并能</w:t>
      </w:r>
      <w:r>
        <w:rPr>
          <w:rFonts w:ascii="宋体" w:hAnsi="宋体" w:cs="宋体" w:hint="eastAsia"/>
          <w:bCs/>
          <w:kern w:val="0"/>
          <w:sz w:val="24"/>
        </w:rPr>
        <w:t>根据需要通过自有网站或</w:t>
      </w:r>
      <w:r>
        <w:rPr>
          <w:rFonts w:ascii="宋体" w:hAnsi="宋体" w:cs="宋体" w:hint="eastAsia"/>
          <w:bCs/>
          <w:kern w:val="0"/>
          <w:sz w:val="24"/>
        </w:rPr>
        <w:t>E-mail</w:t>
      </w:r>
      <w:r>
        <w:rPr>
          <w:rFonts w:ascii="宋体" w:hAnsi="宋体" w:cs="宋体" w:hint="eastAsia"/>
          <w:bCs/>
          <w:kern w:val="0"/>
          <w:sz w:val="24"/>
        </w:rPr>
        <w:t>向期刊采访工作人员提供各类相关业务信息。</w:t>
      </w:r>
    </w:p>
    <w:p w:rsidR="001E55E1" w:rsidRDefault="003707C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w:t>
      </w:r>
      <w:r>
        <w:rPr>
          <w:rFonts w:hint="eastAsia"/>
          <w:sz w:val="24"/>
        </w:rPr>
        <w:t>投标人在收到</w:t>
      </w:r>
      <w:r>
        <w:rPr>
          <w:rFonts w:hint="eastAsia"/>
          <w:sz w:val="24"/>
        </w:rPr>
        <w:t>北京电子科技</w:t>
      </w:r>
      <w:r>
        <w:rPr>
          <w:rFonts w:hint="eastAsia"/>
          <w:sz w:val="24"/>
        </w:rPr>
        <w:t>学院图书馆订购的期刊清单后，应</w:t>
      </w:r>
      <w:r>
        <w:rPr>
          <w:rFonts w:ascii="宋体" w:hAnsi="宋体" w:hint="eastAsia"/>
          <w:sz w:val="24"/>
        </w:rPr>
        <w:t>及时汇总订单，并与买方沟通，确保订单无误。及时向买方反馈电子版清单，清单内容包括买方所订购报刊的全部信息（如刊名、刊号、订购号、</w:t>
      </w:r>
      <w:r>
        <w:rPr>
          <w:rFonts w:ascii="宋体" w:hAnsi="宋体"/>
          <w:sz w:val="24"/>
        </w:rPr>
        <w:t>ISSN</w:t>
      </w:r>
      <w:r>
        <w:rPr>
          <w:rFonts w:ascii="宋体" w:hAnsi="宋体" w:hint="eastAsia"/>
          <w:sz w:val="24"/>
        </w:rPr>
        <w:t>号、刊期、单价、</w:t>
      </w:r>
      <w:r>
        <w:rPr>
          <w:rFonts w:ascii="宋体" w:hAnsi="宋体" w:hint="eastAsia"/>
          <w:sz w:val="24"/>
        </w:rPr>
        <w:lastRenderedPageBreak/>
        <w:t>年价、定数、实洋、码洋、是否核心期刊及期刊简介等）</w:t>
      </w:r>
      <w:r>
        <w:rPr>
          <w:rFonts w:ascii="宋体" w:hAnsi="宋体" w:hint="eastAsia"/>
          <w:sz w:val="24"/>
        </w:rPr>
        <w:t>,</w:t>
      </w:r>
      <w:r>
        <w:rPr>
          <w:rFonts w:hint="eastAsia"/>
          <w:sz w:val="24"/>
        </w:rPr>
        <w:t>以保证所</w:t>
      </w:r>
      <w:r>
        <w:rPr>
          <w:rFonts w:hint="eastAsia"/>
          <w:sz w:val="24"/>
        </w:rPr>
        <w:t>采购年度发行的期刊顺利到货</w:t>
      </w:r>
      <w:r>
        <w:rPr>
          <w:rFonts w:ascii="宋体" w:hAnsi="宋体" w:hint="eastAsia"/>
          <w:bCs/>
          <w:sz w:val="24"/>
        </w:rPr>
        <w:t>。对订单处理过程中遇到的问题应及时与招标人沟通，确保订单的准确性</w:t>
      </w:r>
      <w:r>
        <w:rPr>
          <w:rFonts w:hint="eastAsia"/>
          <w:sz w:val="24"/>
        </w:rPr>
        <w:t>。保证到货</w:t>
      </w:r>
      <w:r>
        <w:rPr>
          <w:sz w:val="24"/>
        </w:rPr>
        <w:t>98%</w:t>
      </w:r>
      <w:r>
        <w:rPr>
          <w:rFonts w:hint="eastAsia"/>
          <w:sz w:val="24"/>
        </w:rPr>
        <w:t>以上。</w:t>
      </w:r>
      <w:r>
        <w:rPr>
          <w:rFonts w:ascii="宋体" w:hAnsi="宋体" w:cs="宋体" w:hint="eastAsia"/>
          <w:kern w:val="0"/>
          <w:sz w:val="24"/>
        </w:rPr>
        <w:t>（遇期刊停刊等特殊情况除外）。</w:t>
      </w:r>
    </w:p>
    <w:p w:rsidR="001E55E1" w:rsidRDefault="003707C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期刊按目录订购，发生停刊、转刊、价格变化等情况应在一月内做出书面说明送达，否则可视为未订到。</w:t>
      </w:r>
    </w:p>
    <w:p w:rsidR="001E55E1" w:rsidRDefault="003707C2">
      <w:pPr>
        <w:widowControl/>
        <w:spacing w:line="360" w:lineRule="auto"/>
        <w:ind w:firstLineChars="200" w:firstLine="480"/>
        <w:jc w:val="left"/>
        <w:rPr>
          <w:rFonts w:ascii="宋体" w:hAnsi="宋体"/>
          <w:sz w:val="24"/>
        </w:rPr>
      </w:pPr>
      <w:r>
        <w:rPr>
          <w:rFonts w:ascii="宋体" w:hAnsi="宋体" w:cs="宋体" w:hint="eastAsia"/>
          <w:kern w:val="0"/>
          <w:sz w:val="24"/>
        </w:rPr>
        <w:t>4)</w:t>
      </w:r>
      <w:r>
        <w:rPr>
          <w:rFonts w:ascii="宋体" w:hAnsi="宋体" w:hint="eastAsia"/>
          <w:sz w:val="24"/>
        </w:rPr>
        <w:t xml:space="preserve"> </w:t>
      </w:r>
      <w:r>
        <w:rPr>
          <w:rFonts w:ascii="宋体" w:hAnsi="宋体" w:hint="eastAsia"/>
          <w:sz w:val="24"/>
        </w:rPr>
        <w:t>接受</w:t>
      </w:r>
      <w:r>
        <w:rPr>
          <w:rFonts w:ascii="宋体" w:hAnsi="宋体" w:hint="eastAsia"/>
          <w:sz w:val="24"/>
        </w:rPr>
        <w:t>北京电子科技</w:t>
      </w:r>
      <w:r>
        <w:rPr>
          <w:rFonts w:ascii="宋体" w:hAnsi="宋体" w:hint="eastAsia"/>
          <w:sz w:val="24"/>
        </w:rPr>
        <w:t>学院图书馆提出的任何期刊订单。</w:t>
      </w:r>
    </w:p>
    <w:p w:rsidR="001E55E1" w:rsidRDefault="003707C2">
      <w:pPr>
        <w:widowControl/>
        <w:spacing w:line="360" w:lineRule="auto"/>
        <w:ind w:firstLineChars="200" w:firstLine="482"/>
        <w:jc w:val="left"/>
        <w:rPr>
          <w:rFonts w:ascii="宋体" w:hAnsi="宋体" w:cs="宋体"/>
          <w:b/>
          <w:kern w:val="0"/>
          <w:sz w:val="24"/>
        </w:rPr>
      </w:pPr>
      <w:r>
        <w:rPr>
          <w:rFonts w:ascii="宋体" w:hAnsi="宋体" w:cs="宋体" w:hint="eastAsia"/>
          <w:b/>
          <w:kern w:val="0"/>
          <w:sz w:val="24"/>
        </w:rPr>
        <w:t>2</w:t>
      </w:r>
      <w:r>
        <w:rPr>
          <w:rFonts w:ascii="宋体" w:hAnsi="宋体" w:cs="宋体" w:hint="eastAsia"/>
          <w:b/>
          <w:kern w:val="0"/>
          <w:sz w:val="24"/>
        </w:rPr>
        <w:t>．到刊要求</w:t>
      </w:r>
    </w:p>
    <w:p w:rsidR="001E55E1" w:rsidRDefault="003707C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投标人负责招标人所订期刊的投递工作，且一种期刊不得二期或二期以上并期投递，如遇寒暑假或国家法定节假日除外。</w:t>
      </w:r>
    </w:p>
    <w:p w:rsidR="001E55E1" w:rsidRDefault="003707C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按照要求免费将期刊送至指定接收人。每周至少发货</w:t>
      </w:r>
      <w:r>
        <w:rPr>
          <w:rFonts w:ascii="宋体" w:hAnsi="宋体" w:cs="宋体" w:hint="eastAsia"/>
          <w:kern w:val="0"/>
          <w:sz w:val="24"/>
        </w:rPr>
        <w:t>1</w:t>
      </w:r>
      <w:r>
        <w:rPr>
          <w:rFonts w:ascii="宋体" w:hAnsi="宋体" w:cs="宋体" w:hint="eastAsia"/>
          <w:kern w:val="0"/>
          <w:sz w:val="24"/>
        </w:rPr>
        <w:t>次</w:t>
      </w:r>
      <w:r>
        <w:rPr>
          <w:rFonts w:ascii="宋体" w:hAnsi="宋体" w:cs="宋体" w:hint="eastAsia"/>
          <w:kern w:val="0"/>
          <w:sz w:val="24"/>
        </w:rPr>
        <w:t>,</w:t>
      </w:r>
      <w:r>
        <w:rPr>
          <w:rFonts w:ascii="宋体" w:hAnsi="宋体" w:cs="宋体" w:hint="eastAsia"/>
          <w:kern w:val="0"/>
          <w:sz w:val="24"/>
        </w:rPr>
        <w:t>同时提供发货清单。清单包括：包号、征订号、刊名、刊期、份数。如发现与包装内期刊清单不符、期刊破损、污损等情况，应无条件给予退换。</w:t>
      </w:r>
    </w:p>
    <w:p w:rsidR="001E55E1" w:rsidRDefault="003707C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报刊因故未到应及时向出版社催缺，并做出相关书面记录呈现给买方。缺期报刊应在一个月之内通知买方，并告之原因及解决方法。</w:t>
      </w:r>
    </w:p>
    <w:p w:rsidR="001E55E1" w:rsidRDefault="003707C2">
      <w:pPr>
        <w:widowControl/>
        <w:spacing w:line="360" w:lineRule="auto"/>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4)</w:t>
      </w:r>
      <w:r>
        <w:rPr>
          <w:rFonts w:ascii="宋体" w:hAnsi="宋体" w:cs="宋体" w:hint="eastAsia"/>
          <w:kern w:val="0"/>
          <w:sz w:val="24"/>
        </w:rPr>
        <w:t>投标人应保证发刊差错率低于</w:t>
      </w:r>
      <w:r>
        <w:rPr>
          <w:rFonts w:ascii="宋体" w:hAnsi="宋体" w:cs="宋体" w:hint="eastAsia"/>
          <w:kern w:val="0"/>
          <w:sz w:val="24"/>
        </w:rPr>
        <w:t>1</w:t>
      </w:r>
      <w:r>
        <w:rPr>
          <w:rFonts w:ascii="宋体" w:hAnsi="宋体" w:cs="宋体" w:hint="eastAsia"/>
          <w:kern w:val="0"/>
          <w:sz w:val="24"/>
        </w:rPr>
        <w:t>‰。</w:t>
      </w:r>
    </w:p>
    <w:p w:rsidR="001E55E1" w:rsidRDefault="001E55E1">
      <w:pPr>
        <w:widowControl/>
        <w:spacing w:line="360" w:lineRule="auto"/>
        <w:ind w:left="480" w:hangingChars="200" w:hanging="480"/>
        <w:jc w:val="left"/>
        <w:rPr>
          <w:rFonts w:ascii="宋体" w:hAnsi="宋体" w:cs="宋体"/>
          <w:kern w:val="0"/>
          <w:sz w:val="24"/>
        </w:rPr>
      </w:pPr>
    </w:p>
    <w:p w:rsidR="001E55E1" w:rsidRDefault="003707C2">
      <w:pPr>
        <w:widowControl/>
        <w:spacing w:line="360" w:lineRule="auto"/>
        <w:ind w:firstLineChars="200" w:firstLine="482"/>
        <w:jc w:val="left"/>
        <w:rPr>
          <w:rFonts w:ascii="宋体" w:hAnsi="宋体" w:cs="宋体"/>
          <w:b/>
          <w:kern w:val="0"/>
          <w:sz w:val="24"/>
        </w:rPr>
      </w:pPr>
      <w:r>
        <w:rPr>
          <w:rFonts w:ascii="宋体" w:hAnsi="宋体" w:cs="宋体" w:hint="eastAsia"/>
          <w:b/>
          <w:kern w:val="0"/>
          <w:sz w:val="24"/>
        </w:rPr>
        <w:t>3</w:t>
      </w:r>
      <w:r>
        <w:rPr>
          <w:rFonts w:ascii="宋体" w:hAnsi="宋体" w:cs="宋体" w:hint="eastAsia"/>
          <w:b/>
          <w:kern w:val="0"/>
          <w:sz w:val="24"/>
        </w:rPr>
        <w:t>．服务要求</w:t>
      </w:r>
    </w:p>
    <w:p w:rsidR="001E55E1" w:rsidRDefault="003707C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对图书馆所订的全部期刊应能免费提供标准</w:t>
      </w:r>
      <w:r>
        <w:rPr>
          <w:rFonts w:ascii="宋体" w:hAnsi="宋体" w:cs="宋体" w:hint="eastAsia"/>
          <w:kern w:val="0"/>
          <w:sz w:val="24"/>
        </w:rPr>
        <w:t>MARC</w:t>
      </w:r>
      <w:r>
        <w:rPr>
          <w:rFonts w:ascii="宋体" w:hAnsi="宋体" w:cs="宋体" w:hint="eastAsia"/>
          <w:kern w:val="0"/>
          <w:sz w:val="24"/>
        </w:rPr>
        <w:t>数据，中文期刊</w:t>
      </w:r>
      <w:r>
        <w:rPr>
          <w:rFonts w:ascii="宋体" w:hAnsi="宋体" w:cs="宋体" w:hint="eastAsia"/>
          <w:kern w:val="0"/>
          <w:sz w:val="24"/>
        </w:rPr>
        <w:t>MARC</w:t>
      </w:r>
      <w:r>
        <w:rPr>
          <w:rFonts w:ascii="宋体" w:hAnsi="宋体" w:cs="宋体" w:hint="eastAsia"/>
          <w:kern w:val="0"/>
          <w:sz w:val="24"/>
        </w:rPr>
        <w:t>数据必须符合</w:t>
      </w:r>
      <w:r>
        <w:rPr>
          <w:rFonts w:ascii="宋体" w:hAnsi="宋体" w:cs="宋体" w:hint="eastAsia"/>
          <w:kern w:val="0"/>
          <w:sz w:val="24"/>
        </w:rPr>
        <w:t>CALIS</w:t>
      </w:r>
      <w:r>
        <w:rPr>
          <w:rFonts w:ascii="宋体" w:hAnsi="宋体" w:cs="宋体" w:hint="eastAsia"/>
          <w:kern w:val="0"/>
          <w:sz w:val="24"/>
        </w:rPr>
        <w:t>中文期刊著录规则的</w:t>
      </w:r>
      <w:r>
        <w:rPr>
          <w:rFonts w:ascii="宋体" w:hAnsi="宋体" w:cs="宋体" w:hint="eastAsia"/>
          <w:kern w:val="0"/>
          <w:sz w:val="24"/>
        </w:rPr>
        <w:t>CNMARC</w:t>
      </w:r>
      <w:r>
        <w:rPr>
          <w:rFonts w:ascii="宋体" w:hAnsi="宋体" w:cs="宋体" w:hint="eastAsia"/>
          <w:kern w:val="0"/>
          <w:sz w:val="24"/>
        </w:rPr>
        <w:t>，同时应为</w:t>
      </w:r>
      <w:r>
        <w:rPr>
          <w:rFonts w:ascii="宋体" w:hAnsi="宋体" w:cs="宋体" w:hint="eastAsia"/>
          <w:kern w:val="0"/>
          <w:sz w:val="24"/>
        </w:rPr>
        <w:t>北京电子科技</w:t>
      </w:r>
      <w:r>
        <w:rPr>
          <w:rFonts w:ascii="宋体" w:hAnsi="宋体" w:cs="宋体" w:hint="eastAsia"/>
          <w:kern w:val="0"/>
          <w:sz w:val="24"/>
        </w:rPr>
        <w:t>学院图书馆文献信息服务系统所兼容。</w:t>
      </w:r>
    </w:p>
    <w:p w:rsidR="001E55E1" w:rsidRDefault="003707C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每季度以书面或电子邮件形式通报供刊情况</w:t>
      </w:r>
      <w:r>
        <w:rPr>
          <w:rFonts w:ascii="宋体" w:hAnsi="宋体" w:cs="宋体" w:hint="eastAsia"/>
          <w:bCs/>
          <w:kern w:val="0"/>
          <w:sz w:val="24"/>
        </w:rPr>
        <w:t>；</w:t>
      </w:r>
      <w:r>
        <w:rPr>
          <w:rFonts w:ascii="宋体" w:hAnsi="宋体" w:cs="宋体" w:hint="eastAsia"/>
          <w:kern w:val="0"/>
          <w:sz w:val="24"/>
        </w:rPr>
        <w:t>对于缺刊、停刊等具体情况需</w:t>
      </w:r>
      <w:r>
        <w:rPr>
          <w:rFonts w:ascii="宋体" w:hAnsi="宋体" w:cs="宋体" w:hint="eastAsia"/>
          <w:bCs/>
          <w:kern w:val="0"/>
          <w:sz w:val="24"/>
        </w:rPr>
        <w:t>在出版发行</w:t>
      </w:r>
      <w:r>
        <w:rPr>
          <w:rFonts w:ascii="宋体" w:hAnsi="宋体" w:cs="宋体" w:hint="eastAsia"/>
          <w:bCs/>
          <w:kern w:val="0"/>
          <w:sz w:val="24"/>
        </w:rPr>
        <w:t>30</w:t>
      </w:r>
      <w:r>
        <w:rPr>
          <w:rFonts w:ascii="宋体" w:hAnsi="宋体" w:cs="宋体" w:hint="eastAsia"/>
          <w:bCs/>
          <w:kern w:val="0"/>
          <w:sz w:val="24"/>
        </w:rPr>
        <w:t>天至</w:t>
      </w:r>
      <w:r>
        <w:rPr>
          <w:rFonts w:ascii="宋体" w:hAnsi="宋体" w:cs="宋体" w:hint="eastAsia"/>
          <w:bCs/>
          <w:kern w:val="0"/>
          <w:sz w:val="24"/>
        </w:rPr>
        <w:t>60</w:t>
      </w:r>
      <w:r>
        <w:rPr>
          <w:rFonts w:ascii="宋体" w:hAnsi="宋体" w:cs="宋体" w:hint="eastAsia"/>
          <w:bCs/>
          <w:kern w:val="0"/>
          <w:sz w:val="24"/>
        </w:rPr>
        <w:t>天内向图书馆说明</w:t>
      </w:r>
      <w:r>
        <w:rPr>
          <w:rFonts w:ascii="宋体" w:hAnsi="宋体" w:cs="宋体" w:hint="eastAsia"/>
          <w:kern w:val="0"/>
          <w:sz w:val="24"/>
        </w:rPr>
        <w:t>原因</w:t>
      </w:r>
      <w:r>
        <w:rPr>
          <w:rFonts w:ascii="宋体" w:hAnsi="宋体" w:cs="宋体" w:hint="eastAsia"/>
          <w:bCs/>
          <w:kern w:val="0"/>
          <w:sz w:val="24"/>
        </w:rPr>
        <w:t>；</w:t>
      </w:r>
      <w:r>
        <w:rPr>
          <w:rFonts w:ascii="宋体" w:hAnsi="宋体" w:cs="宋体" w:hint="eastAsia"/>
          <w:kern w:val="0"/>
          <w:sz w:val="24"/>
        </w:rPr>
        <w:t>对于停刊与休刊的期刊款应及时与采访人员进行清账退款，并提供对账清单。</w:t>
      </w:r>
    </w:p>
    <w:p w:rsidR="001E55E1" w:rsidRDefault="003707C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w:t>
      </w:r>
      <w:r>
        <w:rPr>
          <w:rFonts w:hint="eastAsia"/>
          <w:sz w:val="24"/>
        </w:rPr>
        <w:t>投标人应负责</w:t>
      </w:r>
      <w:r>
        <w:rPr>
          <w:rFonts w:hint="eastAsia"/>
          <w:sz w:val="24"/>
        </w:rPr>
        <w:t>北京电子科技</w:t>
      </w:r>
      <w:r>
        <w:rPr>
          <w:rFonts w:hint="eastAsia"/>
          <w:sz w:val="24"/>
        </w:rPr>
        <w:t>学院图书馆所订购期刊的催缺、补遗工作，负责对残损期刊进行免费调换，并将催缺、补遗结果尽快通知</w:t>
      </w:r>
      <w:r>
        <w:rPr>
          <w:rFonts w:hint="eastAsia"/>
          <w:sz w:val="24"/>
        </w:rPr>
        <w:t>我</w:t>
      </w:r>
      <w:r>
        <w:rPr>
          <w:rFonts w:hint="eastAsia"/>
          <w:sz w:val="24"/>
        </w:rPr>
        <w:t>馆。</w:t>
      </w:r>
      <w:r>
        <w:rPr>
          <w:rFonts w:ascii="宋体" w:hAnsi="宋体" w:hint="eastAsia"/>
          <w:bCs/>
          <w:sz w:val="24"/>
        </w:rPr>
        <w:t>如果出现未到货，</w:t>
      </w:r>
      <w:r>
        <w:rPr>
          <w:rFonts w:hint="eastAsia"/>
          <w:sz w:val="24"/>
        </w:rPr>
        <w:t>投标人</w:t>
      </w:r>
      <w:r>
        <w:rPr>
          <w:rFonts w:ascii="宋体" w:hAnsi="宋体" w:hint="eastAsia"/>
          <w:bCs/>
          <w:sz w:val="24"/>
        </w:rPr>
        <w:t>有母本的，应给招标人提供复印本（不影响期刊的到货）；</w:t>
      </w:r>
      <w:r>
        <w:rPr>
          <w:rFonts w:hint="eastAsia"/>
          <w:sz w:val="24"/>
        </w:rPr>
        <w:t>全年补缺后的到货率应达到</w:t>
      </w:r>
      <w:r>
        <w:rPr>
          <w:sz w:val="24"/>
        </w:rPr>
        <w:t>100%</w:t>
      </w:r>
      <w:r>
        <w:rPr>
          <w:rFonts w:hint="eastAsia"/>
          <w:sz w:val="24"/>
        </w:rPr>
        <w:t>。</w:t>
      </w:r>
    </w:p>
    <w:p w:rsidR="001E55E1" w:rsidRDefault="003707C2">
      <w:pPr>
        <w:widowControl/>
        <w:spacing w:line="360" w:lineRule="auto"/>
        <w:ind w:left="480" w:hangingChars="200" w:hanging="480"/>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4)</w:t>
      </w:r>
      <w:r>
        <w:rPr>
          <w:rFonts w:ascii="宋体" w:hAnsi="宋体" w:cs="宋体" w:hint="eastAsia"/>
          <w:kern w:val="0"/>
          <w:sz w:val="24"/>
        </w:rPr>
        <w:t>保证到刊的完整性，无缺漏刊情况，</w:t>
      </w:r>
      <w:r>
        <w:rPr>
          <w:rFonts w:ascii="宋体" w:hAnsi="宋体" w:cs="宋体" w:hint="eastAsia"/>
          <w:kern w:val="0"/>
          <w:sz w:val="24"/>
        </w:rPr>
        <w:t>如发现缺刊少期投标人应无条件及补充，缺刊应在两个月内补到。对于无法补到的期刊，若为核心刊、学术刊，</w:t>
      </w:r>
      <w:r>
        <w:rPr>
          <w:rFonts w:ascii="宋体" w:hAnsi="宋体" w:cs="宋体" w:hint="eastAsia"/>
          <w:kern w:val="0"/>
          <w:sz w:val="24"/>
        </w:rPr>
        <w:lastRenderedPageBreak/>
        <w:t>必须提供复印本，</w:t>
      </w:r>
      <w:r>
        <w:rPr>
          <w:rFonts w:ascii="宋体" w:hAnsi="宋体" w:cs="宋体" w:hint="eastAsia"/>
          <w:bCs/>
          <w:kern w:val="0"/>
          <w:sz w:val="24"/>
        </w:rPr>
        <w:t>并退还复制期刊与印刷期刊的款项差额</w:t>
      </w:r>
      <w:r>
        <w:rPr>
          <w:rFonts w:ascii="宋体" w:hAnsi="宋体" w:cs="宋体" w:hint="eastAsia"/>
          <w:kern w:val="0"/>
          <w:sz w:val="24"/>
        </w:rPr>
        <w:t>；若为文艺、体育、时政等刊则实行全额退款。</w:t>
      </w:r>
    </w:p>
    <w:p w:rsidR="001E55E1" w:rsidRDefault="003707C2">
      <w:pPr>
        <w:widowControl/>
        <w:spacing w:line="360" w:lineRule="auto"/>
        <w:ind w:left="480" w:hangingChars="200" w:hanging="480"/>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 xml:space="preserve">5) </w:t>
      </w:r>
      <w:r>
        <w:rPr>
          <w:rFonts w:hint="eastAsia"/>
          <w:sz w:val="24"/>
        </w:rPr>
        <w:t>对于期刊出现停止出版、更改刊名、期刊合并、期刊拆分、转社出版、出版频率变化等情况（尤其是价格涨幅过大的期刊）应及时通知</w:t>
      </w:r>
      <w:r>
        <w:rPr>
          <w:rFonts w:hint="eastAsia"/>
          <w:sz w:val="24"/>
        </w:rPr>
        <w:t>北京电子科技</w:t>
      </w:r>
      <w:r>
        <w:rPr>
          <w:rFonts w:hint="eastAsia"/>
          <w:sz w:val="24"/>
        </w:rPr>
        <w:t>学院图书馆，由</w:t>
      </w:r>
      <w:r>
        <w:rPr>
          <w:rFonts w:hint="eastAsia"/>
          <w:sz w:val="24"/>
        </w:rPr>
        <w:t>我</w:t>
      </w:r>
      <w:r>
        <w:rPr>
          <w:rFonts w:hint="eastAsia"/>
          <w:sz w:val="24"/>
        </w:rPr>
        <w:t>馆决定是否继续订购。因出版社延期出版或因故不出版的，投标人应在</w:t>
      </w:r>
      <w:r>
        <w:rPr>
          <w:sz w:val="24"/>
        </w:rPr>
        <w:t>201</w:t>
      </w:r>
      <w:r>
        <w:rPr>
          <w:rFonts w:hint="eastAsia"/>
          <w:sz w:val="24"/>
        </w:rPr>
        <w:t>7</w:t>
      </w:r>
      <w:r>
        <w:rPr>
          <w:rFonts w:hint="eastAsia"/>
          <w:sz w:val="24"/>
        </w:rPr>
        <w:t>年对这批期刊做清帐结算，并按实际到刊情况实行多退少补。</w:t>
      </w:r>
    </w:p>
    <w:p w:rsidR="001E55E1" w:rsidRDefault="003707C2">
      <w:pPr>
        <w:widowControl/>
        <w:spacing w:line="360" w:lineRule="auto"/>
        <w:ind w:left="480" w:hangingChars="200" w:hanging="480"/>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6</w:t>
      </w:r>
      <w:r>
        <w:rPr>
          <w:rFonts w:ascii="宋体" w:hAnsi="宋体" w:cs="宋体" w:hint="eastAsia"/>
          <w:kern w:val="0"/>
          <w:sz w:val="24"/>
        </w:rPr>
        <w:t>）中文期刊投标人应免费提供</w:t>
      </w:r>
      <w:r>
        <w:rPr>
          <w:rFonts w:ascii="宋体" w:hAnsi="宋体" w:cs="宋体" w:hint="eastAsia"/>
          <w:kern w:val="0"/>
          <w:sz w:val="24"/>
        </w:rPr>
        <w:t>到馆加工服务。包括：贴磁条、期刊登到、填写架位号、盖馆藏章、送刊到阅览室等。加工登到的质量要符合甲方业务管理规范要求。</w:t>
      </w:r>
    </w:p>
    <w:p w:rsidR="001E55E1" w:rsidRDefault="003707C2">
      <w:pPr>
        <w:widowControl/>
        <w:spacing w:line="360" w:lineRule="auto"/>
        <w:ind w:left="480" w:hangingChars="200" w:hanging="480"/>
        <w:rPr>
          <w:sz w:val="24"/>
        </w:rPr>
      </w:pPr>
      <w:r>
        <w:rPr>
          <w:rFonts w:hint="eastAsia"/>
          <w:sz w:val="24"/>
        </w:rPr>
        <w:t xml:space="preserve">   </w:t>
      </w:r>
      <w:r>
        <w:rPr>
          <w:rFonts w:hint="eastAsia"/>
          <w:sz w:val="24"/>
        </w:rPr>
        <w:t>7</w:t>
      </w:r>
      <w:r>
        <w:rPr>
          <w:rFonts w:hint="eastAsia"/>
          <w:sz w:val="24"/>
        </w:rPr>
        <w:t>）</w:t>
      </w:r>
      <w:r>
        <w:rPr>
          <w:rFonts w:ascii="宋体" w:hAnsi="宋体" w:hint="eastAsia"/>
          <w:sz w:val="24"/>
        </w:rPr>
        <w:t>投</w:t>
      </w:r>
      <w:r>
        <w:rPr>
          <w:rFonts w:hint="eastAsia"/>
          <w:sz w:val="24"/>
        </w:rPr>
        <w:t>标人在</w:t>
      </w:r>
      <w:r>
        <w:rPr>
          <w:rFonts w:hint="eastAsia"/>
          <w:sz w:val="24"/>
        </w:rPr>
        <w:t>201</w:t>
      </w:r>
      <w:r>
        <w:rPr>
          <w:rFonts w:hint="eastAsia"/>
          <w:sz w:val="24"/>
        </w:rPr>
        <w:t>7</w:t>
      </w:r>
      <w:r>
        <w:rPr>
          <w:rFonts w:hint="eastAsia"/>
          <w:sz w:val="24"/>
        </w:rPr>
        <w:t>年结算时应提供详细清单，内容包括邮发刊号、刊名、期次、数量、价格及优惠价等信息。</w:t>
      </w:r>
    </w:p>
    <w:p w:rsidR="001E55E1" w:rsidRDefault="003707C2">
      <w:pPr>
        <w:widowControl/>
        <w:spacing w:line="360" w:lineRule="auto"/>
        <w:jc w:val="left"/>
        <w:rPr>
          <w:rFonts w:ascii="宋体" w:hAnsi="宋体" w:cs="宋体"/>
          <w:b/>
          <w:kern w:val="0"/>
          <w:sz w:val="24"/>
        </w:rPr>
      </w:pPr>
      <w:r>
        <w:rPr>
          <w:rFonts w:ascii="宋体" w:hAnsi="宋体" w:cs="宋体" w:hint="eastAsia"/>
          <w:b/>
          <w:kern w:val="0"/>
          <w:sz w:val="24"/>
        </w:rPr>
        <w:t xml:space="preserve">    </w:t>
      </w:r>
      <w:r>
        <w:rPr>
          <w:rFonts w:ascii="宋体" w:hAnsi="宋体" w:cs="宋体" w:hint="eastAsia"/>
          <w:b/>
          <w:kern w:val="0"/>
          <w:sz w:val="24"/>
        </w:rPr>
        <w:t>4</w:t>
      </w:r>
      <w:r>
        <w:rPr>
          <w:rFonts w:ascii="宋体" w:hAnsi="宋体" w:cs="宋体" w:hint="eastAsia"/>
          <w:b/>
          <w:kern w:val="0"/>
          <w:sz w:val="24"/>
        </w:rPr>
        <w:t>．其他要求</w:t>
      </w:r>
    </w:p>
    <w:p w:rsidR="001E55E1" w:rsidRDefault="003707C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）投标人必须严格保证期刊质量，绝对不允许盗版期刊的出现，如有发现无条件退货，并且支付违约金。</w:t>
      </w:r>
    </w:p>
    <w:p w:rsidR="001E55E1" w:rsidRDefault="003707C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）若投标人的到刊和服务没有达到</w:t>
      </w:r>
      <w:r>
        <w:rPr>
          <w:rFonts w:ascii="宋体" w:hAnsi="宋体" w:cs="宋体" w:hint="eastAsia"/>
          <w:kern w:val="0"/>
          <w:sz w:val="24"/>
        </w:rPr>
        <w:t>我</w:t>
      </w:r>
      <w:r>
        <w:rPr>
          <w:rFonts w:ascii="宋体" w:hAnsi="宋体" w:cs="宋体" w:hint="eastAsia"/>
          <w:kern w:val="0"/>
          <w:sz w:val="24"/>
        </w:rPr>
        <w:t>馆规定的要求，</w:t>
      </w:r>
      <w:r>
        <w:rPr>
          <w:rFonts w:ascii="宋体" w:hAnsi="宋体" w:cs="宋体" w:hint="eastAsia"/>
          <w:kern w:val="0"/>
          <w:sz w:val="24"/>
        </w:rPr>
        <w:t>我</w:t>
      </w:r>
      <w:r>
        <w:rPr>
          <w:rFonts w:ascii="宋体" w:hAnsi="宋体" w:cs="宋体" w:hint="eastAsia"/>
          <w:kern w:val="0"/>
          <w:sz w:val="24"/>
        </w:rPr>
        <w:t>馆有权要求解除合同。</w:t>
      </w:r>
    </w:p>
    <w:p w:rsidR="001E55E1" w:rsidRDefault="001E55E1">
      <w:pPr>
        <w:widowControl/>
        <w:spacing w:line="360" w:lineRule="auto"/>
        <w:jc w:val="left"/>
        <w:rPr>
          <w:rFonts w:ascii="宋体" w:hAnsi="宋体" w:cs="宋体"/>
          <w:sz w:val="32"/>
          <w:szCs w:val="32"/>
        </w:rPr>
      </w:pPr>
    </w:p>
    <w:sectPr w:rsidR="001E55E1">
      <w:footerReference w:type="default" r:id="rId8"/>
      <w:pgSz w:w="11906" w:h="16838"/>
      <w:pgMar w:top="1440"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3707C2">
      <w:r>
        <w:separator/>
      </w:r>
    </w:p>
  </w:endnote>
  <w:endnote w:type="continuationSeparator" w:id="0">
    <w:p w:rsidR="00000000" w:rsidRDefault="0037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细黑">
    <w:altName w:val="微软雅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新魏">
    <w:altName w:val="宋体"/>
    <w:panose1 w:val="02010800040101010101"/>
    <w:charset w:val="86"/>
    <w:family w:val="auto"/>
    <w:pitch w:val="variable"/>
    <w:sig w:usb0="00000001" w:usb1="080F0000" w:usb2="00000010" w:usb3="00000000" w:csb0="00040000"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Univers">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904457"/>
    </w:sdtPr>
    <w:sdtEndPr/>
    <w:sdtContent>
      <w:p w:rsidR="001E55E1" w:rsidRDefault="003707C2">
        <w:pPr>
          <w:pStyle w:val="afd"/>
          <w:jc w:val="center"/>
        </w:pPr>
        <w:r>
          <w:fldChar w:fldCharType="begin"/>
        </w:r>
        <w:r>
          <w:instrText xml:space="preserve"> PAGE   \* MERGEFORMAT </w:instrText>
        </w:r>
        <w:r>
          <w:fldChar w:fldCharType="separate"/>
        </w:r>
        <w:r w:rsidRPr="003707C2">
          <w:rPr>
            <w:noProof/>
            <w:lang w:val="zh-CN"/>
          </w:rPr>
          <w:t>1</w:t>
        </w:r>
        <w:r>
          <w:rPr>
            <w:lang w:val="zh-CN"/>
          </w:rPr>
          <w:fldChar w:fldCharType="end"/>
        </w:r>
      </w:p>
    </w:sdtContent>
  </w:sdt>
  <w:p w:rsidR="001E55E1" w:rsidRDefault="001E55E1">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3707C2">
      <w:r>
        <w:separator/>
      </w:r>
    </w:p>
  </w:footnote>
  <w:footnote w:type="continuationSeparator" w:id="0">
    <w:p w:rsidR="00000000" w:rsidRDefault="003707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tentative="1">
      <w:start w:val="1"/>
      <w:numFmt w:val="decimal"/>
      <w:pStyle w:val="5"/>
      <w:lvlText w:val="%1."/>
      <w:lvlJc w:val="left"/>
      <w:pPr>
        <w:tabs>
          <w:tab w:val="left" w:pos="2040"/>
        </w:tabs>
        <w:ind w:leftChars="800" w:left="2040" w:hangingChars="200" w:hanging="360"/>
      </w:pPr>
    </w:lvl>
  </w:abstractNum>
  <w:abstractNum w:abstractNumId="1">
    <w:nsid w:val="FFFFFF7D"/>
    <w:multiLevelType w:val="singleLevel"/>
    <w:tmpl w:val="FFFFFF7D"/>
    <w:lvl w:ilvl="0" w:tentative="1">
      <w:start w:val="1"/>
      <w:numFmt w:val="decimal"/>
      <w:pStyle w:val="4"/>
      <w:lvlText w:val="%1."/>
      <w:lvlJc w:val="left"/>
      <w:pPr>
        <w:tabs>
          <w:tab w:val="left" w:pos="1620"/>
        </w:tabs>
        <w:ind w:leftChars="600" w:left="1620" w:hangingChars="200" w:hanging="360"/>
      </w:pPr>
    </w:lvl>
  </w:abstractNum>
  <w:abstractNum w:abstractNumId="2">
    <w:nsid w:val="FFFFFF7E"/>
    <w:multiLevelType w:val="singleLevel"/>
    <w:tmpl w:val="FFFFFF7E"/>
    <w:lvl w:ilvl="0" w:tentative="1">
      <w:start w:val="1"/>
      <w:numFmt w:val="decimal"/>
      <w:pStyle w:val="3"/>
      <w:lvlText w:val="%1."/>
      <w:lvlJc w:val="left"/>
      <w:pPr>
        <w:tabs>
          <w:tab w:val="left" w:pos="1200"/>
        </w:tabs>
        <w:ind w:leftChars="400" w:left="1200" w:hangingChars="200" w:hanging="360"/>
      </w:pPr>
    </w:lvl>
  </w:abstractNum>
  <w:abstractNum w:abstractNumId="3">
    <w:nsid w:val="FFFFFF7F"/>
    <w:multiLevelType w:val="singleLevel"/>
    <w:tmpl w:val="FFFFFF7F"/>
    <w:lvl w:ilvl="0" w:tentative="1">
      <w:start w:val="1"/>
      <w:numFmt w:val="decimal"/>
      <w:pStyle w:val="2"/>
      <w:lvlText w:val="%1."/>
      <w:lvlJc w:val="left"/>
      <w:pPr>
        <w:tabs>
          <w:tab w:val="left" w:pos="780"/>
        </w:tabs>
        <w:ind w:leftChars="200" w:left="780" w:hangingChars="200" w:hanging="360"/>
      </w:pPr>
    </w:lvl>
  </w:abstractNum>
  <w:abstractNum w:abstractNumId="4">
    <w:nsid w:val="FFFFFF80"/>
    <w:multiLevelType w:val="singleLevel"/>
    <w:tmpl w:val="FFFFFF80"/>
    <w:lvl w:ilvl="0" w:tentative="1">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nsid w:val="FFFFFF81"/>
    <w:multiLevelType w:val="singleLevel"/>
    <w:tmpl w:val="FFFFFF81"/>
    <w:lvl w:ilvl="0" w:tentative="1">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nsid w:val="FFFFFF82"/>
    <w:multiLevelType w:val="singleLevel"/>
    <w:tmpl w:val="FFFFFF82"/>
    <w:lvl w:ilvl="0" w:tentative="1">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nsid w:val="FFFFFF83"/>
    <w:multiLevelType w:val="singleLevel"/>
    <w:tmpl w:val="FFFFFF83"/>
    <w:lvl w:ilvl="0" w:tentative="1">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nsid w:val="FFFFFF88"/>
    <w:multiLevelType w:val="singleLevel"/>
    <w:tmpl w:val="FFFFFF88"/>
    <w:lvl w:ilvl="0" w:tentative="1">
      <w:start w:val="1"/>
      <w:numFmt w:val="decimal"/>
      <w:pStyle w:val="a"/>
      <w:lvlText w:val="%1."/>
      <w:lvlJc w:val="left"/>
      <w:pPr>
        <w:tabs>
          <w:tab w:val="left" w:pos="360"/>
        </w:tabs>
        <w:ind w:left="360" w:hangingChars="200" w:hanging="360"/>
      </w:pPr>
    </w:lvl>
  </w:abstractNum>
  <w:abstractNum w:abstractNumId="9">
    <w:nsid w:val="FFFFFF89"/>
    <w:multiLevelType w:val="singleLevel"/>
    <w:tmpl w:val="FFFFFF89"/>
    <w:lvl w:ilvl="0" w:tentative="1">
      <w:start w:val="1"/>
      <w:numFmt w:val="bullet"/>
      <w:pStyle w:val="a0"/>
      <w:lvlText w:val=""/>
      <w:lvlJc w:val="left"/>
      <w:pPr>
        <w:tabs>
          <w:tab w:val="left" w:pos="360"/>
        </w:tabs>
        <w:ind w:left="360" w:hangingChars="200" w:hanging="360"/>
      </w:pPr>
      <w:rPr>
        <w:rFonts w:ascii="Wingdings" w:hAnsi="Wingdings" w:hint="default"/>
      </w:rPr>
    </w:lvl>
  </w:abstractNum>
  <w:abstractNum w:abstractNumId="10">
    <w:nsid w:val="03C54DFD"/>
    <w:multiLevelType w:val="multilevel"/>
    <w:tmpl w:val="03C54DFD"/>
    <w:lvl w:ilvl="0" w:tentative="1">
      <w:start w:val="1"/>
      <w:numFmt w:val="decimal"/>
      <w:pStyle w:val="1H1PIM1SectionHeadh1l11H11H12H111H13H1121st"/>
      <w:lvlText w:val="%1."/>
      <w:lvlJc w:val="left"/>
      <w:pPr>
        <w:tabs>
          <w:tab w:val="left" w:pos="2931"/>
        </w:tabs>
        <w:ind w:left="2931" w:hanging="425"/>
      </w:pPr>
      <w:rPr>
        <w:rFonts w:hint="eastAsia"/>
      </w:rPr>
    </w:lvl>
    <w:lvl w:ilvl="1" w:tentative="1">
      <w:start w:val="1"/>
      <w:numFmt w:val="decimal"/>
      <w:pStyle w:val="2h2Heading2HiddenHeading2CCBSl2heading2I22ndl2"/>
      <w:lvlText w:val="%1.%2."/>
      <w:lvlJc w:val="left"/>
      <w:pPr>
        <w:tabs>
          <w:tab w:val="left" w:pos="3073"/>
        </w:tabs>
        <w:ind w:left="3073" w:hanging="567"/>
      </w:pPr>
      <w:rPr>
        <w:rFonts w:hint="eastAsia"/>
      </w:rPr>
    </w:lvl>
    <w:lvl w:ilvl="2" w:tentative="1">
      <w:start w:val="1"/>
      <w:numFmt w:val="decimal"/>
      <w:lvlText w:val="%1.%2.%3."/>
      <w:lvlJc w:val="left"/>
      <w:pPr>
        <w:tabs>
          <w:tab w:val="left" w:pos="3215"/>
        </w:tabs>
        <w:ind w:left="3215" w:hanging="709"/>
      </w:pPr>
      <w:rPr>
        <w:rFonts w:hint="eastAsia"/>
      </w:rPr>
    </w:lvl>
    <w:lvl w:ilvl="3" w:tentative="1">
      <w:start w:val="1"/>
      <w:numFmt w:val="decimal"/>
      <w:lvlText w:val="%1.%2.%3.%4."/>
      <w:lvlJc w:val="left"/>
      <w:pPr>
        <w:tabs>
          <w:tab w:val="left" w:pos="3357"/>
        </w:tabs>
        <w:ind w:left="3357" w:hanging="851"/>
      </w:pPr>
      <w:rPr>
        <w:rFonts w:hint="eastAsia"/>
      </w:rPr>
    </w:lvl>
    <w:lvl w:ilvl="4" w:tentative="1">
      <w:start w:val="1"/>
      <w:numFmt w:val="decimal"/>
      <w:lvlText w:val="%1.%2.%3.%4.%5."/>
      <w:lvlJc w:val="left"/>
      <w:pPr>
        <w:tabs>
          <w:tab w:val="left" w:pos="3498"/>
        </w:tabs>
        <w:ind w:left="3498" w:hanging="992"/>
      </w:pPr>
      <w:rPr>
        <w:rFonts w:hint="eastAsia"/>
      </w:rPr>
    </w:lvl>
    <w:lvl w:ilvl="5" w:tentative="1">
      <w:start w:val="1"/>
      <w:numFmt w:val="decimal"/>
      <w:lvlText w:val="%1.%2.%3.%4.%5.%6."/>
      <w:lvlJc w:val="left"/>
      <w:pPr>
        <w:tabs>
          <w:tab w:val="left" w:pos="3640"/>
        </w:tabs>
        <w:ind w:left="3640" w:hanging="1134"/>
      </w:pPr>
      <w:rPr>
        <w:rFonts w:hint="eastAsia"/>
      </w:rPr>
    </w:lvl>
    <w:lvl w:ilvl="6" w:tentative="1">
      <w:start w:val="1"/>
      <w:numFmt w:val="decimal"/>
      <w:lvlText w:val="%1.%2.%3.%4.%5.%6.%7."/>
      <w:lvlJc w:val="left"/>
      <w:pPr>
        <w:tabs>
          <w:tab w:val="left" w:pos="3782"/>
        </w:tabs>
        <w:ind w:left="3782" w:hanging="1276"/>
      </w:pPr>
      <w:rPr>
        <w:rFonts w:hint="eastAsia"/>
      </w:rPr>
    </w:lvl>
    <w:lvl w:ilvl="7" w:tentative="1">
      <w:start w:val="1"/>
      <w:numFmt w:val="decimal"/>
      <w:lvlText w:val="%1.%2.%3.%4.%5.%6.%7.%8."/>
      <w:lvlJc w:val="left"/>
      <w:pPr>
        <w:tabs>
          <w:tab w:val="left" w:pos="3924"/>
        </w:tabs>
        <w:ind w:left="3924" w:hanging="1418"/>
      </w:pPr>
      <w:rPr>
        <w:rFonts w:hint="eastAsia"/>
      </w:rPr>
    </w:lvl>
    <w:lvl w:ilvl="8" w:tentative="1">
      <w:start w:val="1"/>
      <w:numFmt w:val="decimal"/>
      <w:lvlText w:val="%1.%2.%3.%4.%5.%6.%7.%8.%9."/>
      <w:lvlJc w:val="left"/>
      <w:pPr>
        <w:tabs>
          <w:tab w:val="left" w:pos="4065"/>
        </w:tabs>
        <w:ind w:left="4065" w:hanging="1559"/>
      </w:pPr>
      <w:rPr>
        <w:rFonts w:hint="eastAsia"/>
      </w:rPr>
    </w:lvl>
  </w:abstractNum>
  <w:abstractNum w:abstractNumId="11">
    <w:nsid w:val="04F37DF6"/>
    <w:multiLevelType w:val="multilevel"/>
    <w:tmpl w:val="04F37DF6"/>
    <w:lvl w:ilvl="0" w:tentative="1">
      <w:start w:val="1"/>
      <w:numFmt w:val="bullet"/>
      <w:lvlText w:val=""/>
      <w:lvlJc w:val="left"/>
      <w:pPr>
        <w:tabs>
          <w:tab w:val="left" w:pos="720"/>
        </w:tabs>
        <w:ind w:left="720" w:hanging="360"/>
      </w:pPr>
      <w:rPr>
        <w:rFonts w:ascii="Symbol" w:hAnsi="Symbol" w:hint="default"/>
        <w:sz w:val="20"/>
      </w:rPr>
    </w:lvl>
    <w:lvl w:ilvl="1" w:tentative="1">
      <w:start w:val="1"/>
      <w:numFmt w:val="bullet"/>
      <w:pStyle w:val="FCH2"/>
      <w:lvlText w:val=""/>
      <w:lvlJc w:val="left"/>
      <w:pPr>
        <w:tabs>
          <w:tab w:val="left" w:pos="1181"/>
        </w:tabs>
        <w:ind w:left="1181" w:hanging="101"/>
      </w:pPr>
      <w:rPr>
        <w:rFonts w:ascii="Symbol" w:hAnsi="Symbol"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2">
    <w:nsid w:val="076C6B68"/>
    <w:multiLevelType w:val="multilevel"/>
    <w:tmpl w:val="076C6B68"/>
    <w:lvl w:ilvl="0" w:tentative="1">
      <w:start w:val="1"/>
      <w:numFmt w:val="bullet"/>
      <w:pStyle w:val="FCHBid1"/>
      <w:lvlText w:val=""/>
      <w:lvlJc w:val="left"/>
      <w:pPr>
        <w:tabs>
          <w:tab w:val="left" w:pos="620"/>
        </w:tabs>
        <w:ind w:left="620" w:hanging="420"/>
      </w:pPr>
      <w:rPr>
        <w:rFonts w:ascii="Wingdings" w:hAnsi="Wingdings" w:hint="default"/>
      </w:rPr>
    </w:lvl>
    <w:lvl w:ilvl="1" w:tentative="1">
      <w:start w:val="1"/>
      <w:numFmt w:val="decimal"/>
      <w:lvlText w:val="%2)"/>
      <w:lvlJc w:val="left"/>
      <w:pPr>
        <w:tabs>
          <w:tab w:val="left" w:pos="1260"/>
        </w:tabs>
        <w:ind w:left="1260" w:hanging="420"/>
      </w:pPr>
      <w:rPr>
        <w:rFonts w:hint="default"/>
      </w:rPr>
    </w:lvl>
    <w:lvl w:ilvl="2" w:tentative="1">
      <w:start w:val="1"/>
      <w:numFmt w:val="japaneseCounting"/>
      <w:lvlText w:val="%3、"/>
      <w:lvlJc w:val="left"/>
      <w:pPr>
        <w:tabs>
          <w:tab w:val="left" w:pos="1680"/>
        </w:tabs>
        <w:ind w:left="1680" w:hanging="420"/>
      </w:pPr>
      <w:rPr>
        <w:rFonts w:hint="default"/>
      </w:rPr>
    </w:lvl>
    <w:lvl w:ilvl="3" w:tentative="1">
      <w:start w:val="1"/>
      <w:numFmt w:val="bullet"/>
      <w:lvlText w:val=""/>
      <w:lvlJc w:val="left"/>
      <w:pPr>
        <w:tabs>
          <w:tab w:val="left" w:pos="2100"/>
        </w:tabs>
        <w:ind w:left="2100" w:hanging="420"/>
      </w:pPr>
      <w:rPr>
        <w:rFonts w:ascii="Wingdings" w:hAnsi="Wingdings" w:hint="default"/>
      </w:rPr>
    </w:lvl>
    <w:lvl w:ilvl="4" w:tentative="1">
      <w:start w:val="1"/>
      <w:numFmt w:val="bullet"/>
      <w:lvlText w:val=""/>
      <w:lvlJc w:val="left"/>
      <w:pPr>
        <w:tabs>
          <w:tab w:val="left" w:pos="2520"/>
        </w:tabs>
        <w:ind w:left="2520" w:hanging="420"/>
      </w:pPr>
      <w:rPr>
        <w:rFonts w:ascii="Wingdings" w:hAnsi="Wingdings" w:hint="default"/>
      </w:rPr>
    </w:lvl>
    <w:lvl w:ilvl="5" w:tentative="1">
      <w:start w:val="1"/>
      <w:numFmt w:val="bullet"/>
      <w:lvlText w:val=""/>
      <w:lvlJc w:val="left"/>
      <w:pPr>
        <w:tabs>
          <w:tab w:val="left" w:pos="2940"/>
        </w:tabs>
        <w:ind w:left="2940" w:hanging="420"/>
      </w:pPr>
      <w:rPr>
        <w:rFonts w:ascii="Wingdings" w:hAnsi="Wingdings" w:hint="default"/>
      </w:rPr>
    </w:lvl>
    <w:lvl w:ilvl="6" w:tentative="1">
      <w:start w:val="1"/>
      <w:numFmt w:val="bullet"/>
      <w:lvlText w:val=""/>
      <w:lvlJc w:val="left"/>
      <w:pPr>
        <w:tabs>
          <w:tab w:val="left" w:pos="3360"/>
        </w:tabs>
        <w:ind w:left="3360" w:hanging="420"/>
      </w:pPr>
      <w:rPr>
        <w:rFonts w:ascii="Wingdings" w:hAnsi="Wingdings" w:hint="default"/>
      </w:rPr>
    </w:lvl>
    <w:lvl w:ilvl="7" w:tentative="1">
      <w:start w:val="1"/>
      <w:numFmt w:val="bullet"/>
      <w:lvlText w:val=""/>
      <w:lvlJc w:val="left"/>
      <w:pPr>
        <w:tabs>
          <w:tab w:val="left" w:pos="3780"/>
        </w:tabs>
        <w:ind w:left="3780" w:hanging="420"/>
      </w:pPr>
      <w:rPr>
        <w:rFonts w:ascii="Wingdings" w:hAnsi="Wingdings" w:hint="default"/>
      </w:rPr>
    </w:lvl>
    <w:lvl w:ilvl="8" w:tentative="1">
      <w:start w:val="1"/>
      <w:numFmt w:val="bullet"/>
      <w:lvlText w:val=""/>
      <w:lvlJc w:val="left"/>
      <w:pPr>
        <w:tabs>
          <w:tab w:val="left" w:pos="4200"/>
        </w:tabs>
        <w:ind w:left="4200" w:hanging="420"/>
      </w:pPr>
      <w:rPr>
        <w:rFonts w:ascii="Wingdings" w:hAnsi="Wingdings" w:hint="default"/>
      </w:rPr>
    </w:lvl>
  </w:abstractNum>
  <w:abstractNum w:abstractNumId="13">
    <w:nsid w:val="0A5E7608"/>
    <w:multiLevelType w:val="multilevel"/>
    <w:tmpl w:val="0A5E7608"/>
    <w:lvl w:ilvl="0" w:tentative="1">
      <w:start w:val="1"/>
      <w:numFmt w:val="decimal"/>
      <w:pStyle w:val="ES"/>
      <w:lvlText w:val="（%1）"/>
      <w:lvlJc w:val="left"/>
      <w:pPr>
        <w:tabs>
          <w:tab w:val="left" w:pos="720"/>
        </w:tabs>
        <w:ind w:left="720" w:hanging="720"/>
      </w:pPr>
      <w:rPr>
        <w:rFonts w:hint="default"/>
      </w:rPr>
    </w:lvl>
    <w:lvl w:ilvl="1" w:tentative="1">
      <w:start w:val="1"/>
      <w:numFmt w:val="bullet"/>
      <w:lvlText w:val=""/>
      <w:lvlJc w:val="left"/>
      <w:pPr>
        <w:tabs>
          <w:tab w:val="left" w:pos="840"/>
        </w:tabs>
        <w:ind w:left="840" w:hanging="420"/>
      </w:pPr>
      <w:rPr>
        <w:rFonts w:ascii="Wingdings" w:hAnsi="Wingdings" w:hint="default"/>
      </w:rPr>
    </w:lvl>
    <w:lvl w:ilvl="2" w:tentative="1">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abstractNum w:abstractNumId="14">
    <w:nsid w:val="0F7D59D2"/>
    <w:multiLevelType w:val="multilevel"/>
    <w:tmpl w:val="0F7D59D2"/>
    <w:lvl w:ilvl="0" w:tentative="1">
      <w:start w:val="1"/>
      <w:numFmt w:val="decimal"/>
      <w:pStyle w:val="1DocAccptChapterNbrPIM1H1123321Title1aa"/>
      <w:lvlText w:val="%1."/>
      <w:lvlJc w:val="left"/>
      <w:pPr>
        <w:tabs>
          <w:tab w:val="left" w:pos="771"/>
        </w:tabs>
        <w:ind w:left="771" w:hanging="425"/>
      </w:pPr>
      <w:rPr>
        <w:rFonts w:hint="eastAsia"/>
      </w:rPr>
    </w:lvl>
    <w:lvl w:ilvl="1" w:tentative="1">
      <w:start w:val="1"/>
      <w:numFmt w:val="decimal"/>
      <w:pStyle w:val="2h22Header2l2Level2HeadH2SmallChapterReshdr2"/>
      <w:lvlText w:val="%1.%2."/>
      <w:lvlJc w:val="left"/>
      <w:pPr>
        <w:tabs>
          <w:tab w:val="left" w:pos="913"/>
        </w:tabs>
        <w:ind w:left="913" w:hanging="567"/>
      </w:pPr>
      <w:rPr>
        <w:rFonts w:hint="eastAsia"/>
      </w:rPr>
    </w:lvl>
    <w:lvl w:ilvl="2" w:tentative="1">
      <w:start w:val="1"/>
      <w:numFmt w:val="decimal"/>
      <w:pStyle w:val="3h33rdlevelHeading3-oldH3Fab-3level3PIM3Leve"/>
      <w:lvlText w:val="%1.%2.%3."/>
      <w:lvlJc w:val="left"/>
      <w:pPr>
        <w:tabs>
          <w:tab w:val="left" w:pos="1055"/>
        </w:tabs>
        <w:ind w:left="1055" w:hanging="709"/>
      </w:pPr>
      <w:rPr>
        <w:rFonts w:hint="eastAsia"/>
      </w:rPr>
    </w:lvl>
    <w:lvl w:ilvl="3" w:tentative="1">
      <w:start w:val="1"/>
      <w:numFmt w:val="decimal"/>
      <w:pStyle w:val="4H4sect1234RefHeading1rh1Headingsql4thlevel"/>
      <w:lvlText w:val="%1.%2.%3.%4."/>
      <w:lvlJc w:val="left"/>
      <w:pPr>
        <w:tabs>
          <w:tab w:val="left" w:pos="1197"/>
        </w:tabs>
        <w:ind w:left="1197" w:hanging="851"/>
      </w:pPr>
      <w:rPr>
        <w:rFonts w:hint="eastAsia"/>
      </w:rPr>
    </w:lvl>
    <w:lvl w:ilvl="4" w:tentative="1">
      <w:start w:val="1"/>
      <w:numFmt w:val="decimal"/>
      <w:pStyle w:val="5H5ITTt5PAPicoSection5H5-Heading5h5l5heading51"/>
      <w:lvlText w:val="%1.%2.%3.%4.%5."/>
      <w:lvlJc w:val="left"/>
      <w:pPr>
        <w:tabs>
          <w:tab w:val="left" w:pos="1338"/>
        </w:tabs>
        <w:ind w:left="1338" w:hanging="992"/>
      </w:pPr>
      <w:rPr>
        <w:rFonts w:hint="eastAsia"/>
      </w:rPr>
    </w:lvl>
    <w:lvl w:ilvl="5" w:tentative="1">
      <w:start w:val="1"/>
      <w:numFmt w:val="decimal"/>
      <w:pStyle w:val="6PIM6H6h6ThirdSubheadingArial1"/>
      <w:lvlText w:val="%1.%2.%3.%4.%5.%6."/>
      <w:lvlJc w:val="left"/>
      <w:pPr>
        <w:tabs>
          <w:tab w:val="left" w:pos="1480"/>
        </w:tabs>
        <w:ind w:left="1480" w:hanging="1134"/>
      </w:pPr>
      <w:rPr>
        <w:rFonts w:ascii="楷体_GB2312" w:eastAsia="楷体_GB2312" w:hint="eastAsia"/>
      </w:rPr>
    </w:lvl>
    <w:lvl w:ilvl="6" w:tentative="1">
      <w:start w:val="1"/>
      <w:numFmt w:val="decimal"/>
      <w:lvlText w:val="%1.%2.%3.%4.%5.%6.%7."/>
      <w:lvlJc w:val="left"/>
      <w:pPr>
        <w:tabs>
          <w:tab w:val="left" w:pos="1622"/>
        </w:tabs>
        <w:ind w:left="1622" w:hanging="1276"/>
      </w:pPr>
      <w:rPr>
        <w:rFonts w:hint="eastAsia"/>
      </w:rPr>
    </w:lvl>
    <w:lvl w:ilvl="7" w:tentative="1">
      <w:start w:val="1"/>
      <w:numFmt w:val="decimal"/>
      <w:lvlText w:val="%1.%2.%3.%4.%5.%6.%7.%8."/>
      <w:lvlJc w:val="left"/>
      <w:pPr>
        <w:tabs>
          <w:tab w:val="left" w:pos="1764"/>
        </w:tabs>
        <w:ind w:left="1764" w:hanging="1418"/>
      </w:pPr>
      <w:rPr>
        <w:rFonts w:hint="eastAsia"/>
      </w:rPr>
    </w:lvl>
    <w:lvl w:ilvl="8" w:tentative="1">
      <w:start w:val="1"/>
      <w:numFmt w:val="decimal"/>
      <w:lvlText w:val="%1.%2.%3.%4.%5.%6.%7.%8.%9."/>
      <w:lvlJc w:val="left"/>
      <w:pPr>
        <w:tabs>
          <w:tab w:val="left" w:pos="1905"/>
        </w:tabs>
        <w:ind w:left="1905" w:hanging="1559"/>
      </w:pPr>
      <w:rPr>
        <w:rFonts w:hint="eastAsia"/>
      </w:rPr>
    </w:lvl>
  </w:abstractNum>
  <w:abstractNum w:abstractNumId="15">
    <w:nsid w:val="144C6A76"/>
    <w:multiLevelType w:val="multilevel"/>
    <w:tmpl w:val="144C6A76"/>
    <w:lvl w:ilvl="0" w:tentative="1">
      <w:start w:val="1"/>
      <w:numFmt w:val="decimal"/>
      <w:lvlText w:val="%1."/>
      <w:lvlJc w:val="left"/>
      <w:pPr>
        <w:tabs>
          <w:tab w:val="left" w:pos="850"/>
        </w:tabs>
        <w:ind w:left="850" w:hanging="425"/>
      </w:pPr>
      <w:rPr>
        <w:rFonts w:hint="eastAsia"/>
      </w:rPr>
    </w:lvl>
    <w:lvl w:ilvl="1" w:tentative="1">
      <w:start w:val="1"/>
      <w:numFmt w:val="decimal"/>
      <w:pStyle w:val="21"/>
      <w:lvlText w:val="2.%2."/>
      <w:lvlJc w:val="left"/>
      <w:pPr>
        <w:tabs>
          <w:tab w:val="left" w:pos="992"/>
        </w:tabs>
        <w:ind w:left="992" w:hanging="567"/>
      </w:pPr>
      <w:rPr>
        <w:rFonts w:hint="eastAsia"/>
      </w:rPr>
    </w:lvl>
    <w:lvl w:ilvl="2" w:tentative="1">
      <w:start w:val="1"/>
      <w:numFmt w:val="decimal"/>
      <w:lvlText w:val="2.5.%3."/>
      <w:lvlJc w:val="left"/>
      <w:pPr>
        <w:tabs>
          <w:tab w:val="left" w:pos="1134"/>
        </w:tabs>
        <w:ind w:left="1134" w:hanging="709"/>
      </w:pPr>
      <w:rPr>
        <w:rFonts w:hint="eastAsia"/>
      </w:rPr>
    </w:lvl>
    <w:lvl w:ilvl="3" w:tentative="1">
      <w:start w:val="1"/>
      <w:numFmt w:val="decimal"/>
      <w:lvlText w:val="%1.%2.%3.%4."/>
      <w:lvlJc w:val="left"/>
      <w:pPr>
        <w:tabs>
          <w:tab w:val="left" w:pos="1276"/>
        </w:tabs>
        <w:ind w:left="1276" w:hanging="851"/>
      </w:pPr>
      <w:rPr>
        <w:rFonts w:hint="eastAsia"/>
      </w:rPr>
    </w:lvl>
    <w:lvl w:ilvl="4" w:tentative="1">
      <w:start w:val="1"/>
      <w:numFmt w:val="decimal"/>
      <w:lvlText w:val="%1.%2.%3.%4.%5."/>
      <w:lvlJc w:val="left"/>
      <w:pPr>
        <w:tabs>
          <w:tab w:val="left" w:pos="1417"/>
        </w:tabs>
        <w:ind w:left="1417" w:hanging="992"/>
      </w:pPr>
      <w:rPr>
        <w:rFonts w:hint="eastAsia"/>
      </w:rPr>
    </w:lvl>
    <w:lvl w:ilvl="5" w:tentative="1">
      <w:start w:val="1"/>
      <w:numFmt w:val="decimal"/>
      <w:lvlText w:val="%1.%2.%3.%4.%5.%6."/>
      <w:lvlJc w:val="left"/>
      <w:pPr>
        <w:tabs>
          <w:tab w:val="left" w:pos="1559"/>
        </w:tabs>
        <w:ind w:left="1559" w:hanging="1134"/>
      </w:pPr>
      <w:rPr>
        <w:rFonts w:hint="eastAsia"/>
      </w:rPr>
    </w:lvl>
    <w:lvl w:ilvl="6" w:tentative="1">
      <w:start w:val="1"/>
      <w:numFmt w:val="decimal"/>
      <w:lvlText w:val="%1.%2.%3.%4.%5.%6.%7."/>
      <w:lvlJc w:val="left"/>
      <w:pPr>
        <w:tabs>
          <w:tab w:val="left" w:pos="1701"/>
        </w:tabs>
        <w:ind w:left="1701" w:hanging="1276"/>
      </w:pPr>
      <w:rPr>
        <w:rFonts w:hint="eastAsia"/>
      </w:rPr>
    </w:lvl>
    <w:lvl w:ilvl="7" w:tentative="1">
      <w:start w:val="1"/>
      <w:numFmt w:val="decimal"/>
      <w:lvlText w:val="%1.%2.%3.%4.%5.%6.%7.%8."/>
      <w:lvlJc w:val="left"/>
      <w:pPr>
        <w:tabs>
          <w:tab w:val="left" w:pos="1843"/>
        </w:tabs>
        <w:ind w:left="1843" w:hanging="1418"/>
      </w:pPr>
      <w:rPr>
        <w:rFonts w:hint="eastAsia"/>
      </w:rPr>
    </w:lvl>
    <w:lvl w:ilvl="8" w:tentative="1">
      <w:start w:val="1"/>
      <w:numFmt w:val="decimal"/>
      <w:lvlText w:val="%1.%2.%3.%4.%5.%6.%7.%8.%9."/>
      <w:lvlJc w:val="left"/>
      <w:pPr>
        <w:tabs>
          <w:tab w:val="left" w:pos="1984"/>
        </w:tabs>
        <w:ind w:left="1984" w:hanging="1559"/>
      </w:pPr>
      <w:rPr>
        <w:rFonts w:hint="eastAsia"/>
      </w:rPr>
    </w:lvl>
  </w:abstractNum>
  <w:abstractNum w:abstractNumId="16">
    <w:nsid w:val="1F744A08"/>
    <w:multiLevelType w:val="multilevel"/>
    <w:tmpl w:val="1F744A08"/>
    <w:lvl w:ilvl="0" w:tentative="1">
      <w:start w:val="1"/>
      <w:numFmt w:val="bullet"/>
      <w:pStyle w:val="a1"/>
      <w:lvlText w:val=""/>
      <w:lvlJc w:val="left"/>
      <w:pPr>
        <w:tabs>
          <w:tab w:val="left" w:pos="1140"/>
        </w:tabs>
        <w:ind w:left="1140" w:hanging="420"/>
      </w:pPr>
      <w:rPr>
        <w:rFonts w:ascii="Wingdings" w:hAnsi="Wingdings" w:hint="default"/>
      </w:rPr>
    </w:lvl>
    <w:lvl w:ilvl="1" w:tentative="1">
      <w:start w:val="1"/>
      <w:numFmt w:val="bullet"/>
      <w:lvlText w:val=""/>
      <w:lvlJc w:val="left"/>
      <w:pPr>
        <w:tabs>
          <w:tab w:val="left" w:pos="1560"/>
        </w:tabs>
        <w:ind w:left="1560" w:hanging="420"/>
      </w:pPr>
      <w:rPr>
        <w:rFonts w:ascii="Wingdings" w:hAnsi="Wingdings" w:hint="default"/>
      </w:rPr>
    </w:lvl>
    <w:lvl w:ilvl="2" w:tentative="1">
      <w:start w:val="1"/>
      <w:numFmt w:val="bullet"/>
      <w:lvlText w:val=""/>
      <w:lvlJc w:val="left"/>
      <w:pPr>
        <w:tabs>
          <w:tab w:val="left" w:pos="1980"/>
        </w:tabs>
        <w:ind w:left="1980" w:hanging="420"/>
      </w:pPr>
      <w:rPr>
        <w:rFonts w:ascii="Wingdings" w:hAnsi="Wingdings" w:hint="default"/>
      </w:rPr>
    </w:lvl>
    <w:lvl w:ilvl="3" w:tentative="1">
      <w:start w:val="1"/>
      <w:numFmt w:val="bullet"/>
      <w:lvlText w:val=""/>
      <w:lvlJc w:val="left"/>
      <w:pPr>
        <w:tabs>
          <w:tab w:val="left" w:pos="2400"/>
        </w:tabs>
        <w:ind w:left="2400" w:hanging="420"/>
      </w:pPr>
      <w:rPr>
        <w:rFonts w:ascii="Wingdings" w:hAnsi="Wingdings" w:hint="default"/>
      </w:rPr>
    </w:lvl>
    <w:lvl w:ilvl="4" w:tentative="1">
      <w:start w:val="1"/>
      <w:numFmt w:val="bullet"/>
      <w:lvlText w:val=""/>
      <w:lvlJc w:val="left"/>
      <w:pPr>
        <w:tabs>
          <w:tab w:val="left" w:pos="2820"/>
        </w:tabs>
        <w:ind w:left="2820" w:hanging="420"/>
      </w:pPr>
      <w:rPr>
        <w:rFonts w:ascii="Wingdings" w:hAnsi="Wingdings" w:hint="default"/>
      </w:rPr>
    </w:lvl>
    <w:lvl w:ilvl="5" w:tentative="1">
      <w:start w:val="1"/>
      <w:numFmt w:val="bullet"/>
      <w:lvlText w:val=""/>
      <w:lvlJc w:val="left"/>
      <w:pPr>
        <w:tabs>
          <w:tab w:val="left" w:pos="3240"/>
        </w:tabs>
        <w:ind w:left="3240" w:hanging="420"/>
      </w:pPr>
      <w:rPr>
        <w:rFonts w:ascii="Wingdings" w:hAnsi="Wingdings" w:hint="default"/>
      </w:rPr>
    </w:lvl>
    <w:lvl w:ilvl="6" w:tentative="1">
      <w:start w:val="1"/>
      <w:numFmt w:val="bullet"/>
      <w:lvlText w:val=""/>
      <w:lvlJc w:val="left"/>
      <w:pPr>
        <w:tabs>
          <w:tab w:val="left" w:pos="3660"/>
        </w:tabs>
        <w:ind w:left="3660" w:hanging="420"/>
      </w:pPr>
      <w:rPr>
        <w:rFonts w:ascii="Wingdings" w:hAnsi="Wingdings" w:hint="default"/>
      </w:rPr>
    </w:lvl>
    <w:lvl w:ilvl="7" w:tentative="1">
      <w:start w:val="1"/>
      <w:numFmt w:val="bullet"/>
      <w:lvlText w:val=""/>
      <w:lvlJc w:val="left"/>
      <w:pPr>
        <w:tabs>
          <w:tab w:val="left" w:pos="4080"/>
        </w:tabs>
        <w:ind w:left="4080" w:hanging="420"/>
      </w:pPr>
      <w:rPr>
        <w:rFonts w:ascii="Wingdings" w:hAnsi="Wingdings" w:hint="default"/>
      </w:rPr>
    </w:lvl>
    <w:lvl w:ilvl="8" w:tentative="1">
      <w:start w:val="1"/>
      <w:numFmt w:val="bullet"/>
      <w:lvlText w:val=""/>
      <w:lvlJc w:val="left"/>
      <w:pPr>
        <w:tabs>
          <w:tab w:val="left" w:pos="4500"/>
        </w:tabs>
        <w:ind w:left="4500" w:hanging="420"/>
      </w:pPr>
      <w:rPr>
        <w:rFonts w:ascii="Wingdings" w:hAnsi="Wingdings" w:hint="default"/>
      </w:rPr>
    </w:lvl>
  </w:abstractNum>
  <w:abstractNum w:abstractNumId="17">
    <w:nsid w:val="4EBA7DB2"/>
    <w:multiLevelType w:val="singleLevel"/>
    <w:tmpl w:val="4EBA7DB2"/>
    <w:lvl w:ilvl="0" w:tentative="1">
      <w:start w:val="1"/>
      <w:numFmt w:val="bullet"/>
      <w:pStyle w:val="1"/>
      <w:lvlText w:val=""/>
      <w:lvlJc w:val="left"/>
      <w:pPr>
        <w:tabs>
          <w:tab w:val="left" w:pos="814"/>
        </w:tabs>
        <w:ind w:left="425" w:firstLine="29"/>
      </w:pPr>
      <w:rPr>
        <w:rFonts w:ascii="Wingdings" w:hAnsi="Wingdings" w:hint="default"/>
        <w:b w:val="0"/>
        <w:i w:val="0"/>
        <w:sz w:val="24"/>
      </w:rPr>
    </w:lvl>
  </w:abstractNum>
  <w:abstractNum w:abstractNumId="18">
    <w:nsid w:val="54B72B89"/>
    <w:multiLevelType w:val="multilevel"/>
    <w:tmpl w:val="54B72B89"/>
    <w:lvl w:ilvl="0" w:tentative="1">
      <w:start w:val="1"/>
      <w:numFmt w:val="bullet"/>
      <w:pStyle w:val="a2"/>
      <w:lvlText w:val=""/>
      <w:lvlJc w:val="left"/>
      <w:pPr>
        <w:tabs>
          <w:tab w:val="left" w:pos="900"/>
        </w:tabs>
        <w:ind w:left="900" w:hanging="420"/>
      </w:pPr>
      <w:rPr>
        <w:rFonts w:ascii="Wingdings" w:hAnsi="Wingdings" w:hint="default"/>
      </w:rPr>
    </w:lvl>
    <w:lvl w:ilvl="1" w:tentative="1">
      <w:start w:val="1"/>
      <w:numFmt w:val="bullet"/>
      <w:lvlText w:val=""/>
      <w:lvlJc w:val="left"/>
      <w:pPr>
        <w:tabs>
          <w:tab w:val="left" w:pos="1320"/>
        </w:tabs>
        <w:ind w:left="1320" w:hanging="420"/>
      </w:pPr>
      <w:rPr>
        <w:rFonts w:ascii="Wingdings" w:hAnsi="Wingdings" w:hint="default"/>
      </w:rPr>
    </w:lvl>
    <w:lvl w:ilvl="2" w:tentative="1">
      <w:start w:val="1"/>
      <w:numFmt w:val="bullet"/>
      <w:lvlText w:val=""/>
      <w:lvlJc w:val="left"/>
      <w:pPr>
        <w:tabs>
          <w:tab w:val="left" w:pos="1740"/>
        </w:tabs>
        <w:ind w:left="1740" w:hanging="420"/>
      </w:pPr>
      <w:rPr>
        <w:rFonts w:ascii="Wingdings" w:hAnsi="Wingdings" w:hint="default"/>
      </w:rPr>
    </w:lvl>
    <w:lvl w:ilvl="3" w:tentative="1">
      <w:start w:val="1"/>
      <w:numFmt w:val="bullet"/>
      <w:lvlText w:val=""/>
      <w:lvlJc w:val="left"/>
      <w:pPr>
        <w:tabs>
          <w:tab w:val="left" w:pos="2160"/>
        </w:tabs>
        <w:ind w:left="2160" w:hanging="420"/>
      </w:pPr>
      <w:rPr>
        <w:rFonts w:ascii="Wingdings" w:hAnsi="Wingdings" w:hint="default"/>
      </w:rPr>
    </w:lvl>
    <w:lvl w:ilvl="4" w:tentative="1">
      <w:start w:val="1"/>
      <w:numFmt w:val="bullet"/>
      <w:lvlText w:val=""/>
      <w:lvlJc w:val="left"/>
      <w:pPr>
        <w:tabs>
          <w:tab w:val="left" w:pos="2580"/>
        </w:tabs>
        <w:ind w:left="2580" w:hanging="420"/>
      </w:pPr>
      <w:rPr>
        <w:rFonts w:ascii="Wingdings" w:hAnsi="Wingdings" w:hint="default"/>
      </w:rPr>
    </w:lvl>
    <w:lvl w:ilvl="5" w:tentative="1">
      <w:start w:val="1"/>
      <w:numFmt w:val="bullet"/>
      <w:lvlText w:val=""/>
      <w:lvlJc w:val="left"/>
      <w:pPr>
        <w:tabs>
          <w:tab w:val="left" w:pos="3000"/>
        </w:tabs>
        <w:ind w:left="3000" w:hanging="420"/>
      </w:pPr>
      <w:rPr>
        <w:rFonts w:ascii="Wingdings" w:hAnsi="Wingdings" w:hint="default"/>
      </w:rPr>
    </w:lvl>
    <w:lvl w:ilvl="6" w:tentative="1">
      <w:start w:val="1"/>
      <w:numFmt w:val="bullet"/>
      <w:lvlText w:val=""/>
      <w:lvlJc w:val="left"/>
      <w:pPr>
        <w:tabs>
          <w:tab w:val="left" w:pos="3420"/>
        </w:tabs>
        <w:ind w:left="3420" w:hanging="420"/>
      </w:pPr>
      <w:rPr>
        <w:rFonts w:ascii="Wingdings" w:hAnsi="Wingdings" w:hint="default"/>
      </w:rPr>
    </w:lvl>
    <w:lvl w:ilvl="7" w:tentative="1">
      <w:start w:val="1"/>
      <w:numFmt w:val="bullet"/>
      <w:lvlText w:val=""/>
      <w:lvlJc w:val="left"/>
      <w:pPr>
        <w:tabs>
          <w:tab w:val="left" w:pos="3840"/>
        </w:tabs>
        <w:ind w:left="3840" w:hanging="420"/>
      </w:pPr>
      <w:rPr>
        <w:rFonts w:ascii="Wingdings" w:hAnsi="Wingdings" w:hint="default"/>
      </w:rPr>
    </w:lvl>
    <w:lvl w:ilvl="8" w:tentative="1">
      <w:start w:val="1"/>
      <w:numFmt w:val="bullet"/>
      <w:lvlText w:val=""/>
      <w:lvlJc w:val="left"/>
      <w:pPr>
        <w:tabs>
          <w:tab w:val="left" w:pos="4260"/>
        </w:tabs>
        <w:ind w:left="4260" w:hanging="420"/>
      </w:pPr>
      <w:rPr>
        <w:rFonts w:ascii="Wingdings" w:hAnsi="Wingdings" w:hint="default"/>
      </w:rPr>
    </w:lvl>
  </w:abstractNum>
  <w:abstractNum w:abstractNumId="19">
    <w:nsid w:val="54CE18DF"/>
    <w:multiLevelType w:val="multilevel"/>
    <w:tmpl w:val="54CE18DF"/>
    <w:lvl w:ilvl="0" w:tentative="1">
      <w:start w:val="1"/>
      <w:numFmt w:val="bullet"/>
      <w:pStyle w:val="22"/>
      <w:lvlText w:val=""/>
      <w:lvlJc w:val="left"/>
      <w:pPr>
        <w:tabs>
          <w:tab w:val="left" w:pos="1407"/>
        </w:tabs>
        <w:ind w:left="1407" w:hanging="420"/>
      </w:pPr>
      <w:rPr>
        <w:rFonts w:ascii="Wingdings" w:hAnsi="Wingdings" w:hint="default"/>
      </w:rPr>
    </w:lvl>
    <w:lvl w:ilvl="1" w:tentative="1">
      <w:start w:val="1"/>
      <w:numFmt w:val="bullet"/>
      <w:lvlText w:val=""/>
      <w:lvlJc w:val="left"/>
      <w:pPr>
        <w:tabs>
          <w:tab w:val="left" w:pos="1827"/>
        </w:tabs>
        <w:ind w:left="1827" w:hanging="420"/>
      </w:pPr>
      <w:rPr>
        <w:rFonts w:ascii="Wingdings" w:hAnsi="Wingdings" w:hint="default"/>
      </w:rPr>
    </w:lvl>
    <w:lvl w:ilvl="2" w:tentative="1">
      <w:start w:val="1"/>
      <w:numFmt w:val="bullet"/>
      <w:lvlText w:val=""/>
      <w:lvlJc w:val="left"/>
      <w:pPr>
        <w:tabs>
          <w:tab w:val="left" w:pos="2247"/>
        </w:tabs>
        <w:ind w:left="2247" w:hanging="420"/>
      </w:pPr>
      <w:rPr>
        <w:rFonts w:ascii="Wingdings" w:hAnsi="Wingdings" w:hint="default"/>
      </w:rPr>
    </w:lvl>
    <w:lvl w:ilvl="3" w:tentative="1">
      <w:start w:val="1"/>
      <w:numFmt w:val="bullet"/>
      <w:lvlText w:val=""/>
      <w:lvlJc w:val="left"/>
      <w:pPr>
        <w:tabs>
          <w:tab w:val="left" w:pos="2667"/>
        </w:tabs>
        <w:ind w:left="2667" w:hanging="420"/>
      </w:pPr>
      <w:rPr>
        <w:rFonts w:ascii="Wingdings" w:hAnsi="Wingdings" w:hint="default"/>
      </w:rPr>
    </w:lvl>
    <w:lvl w:ilvl="4" w:tentative="1">
      <w:start w:val="1"/>
      <w:numFmt w:val="bullet"/>
      <w:lvlText w:val=""/>
      <w:lvlJc w:val="left"/>
      <w:pPr>
        <w:tabs>
          <w:tab w:val="left" w:pos="3087"/>
        </w:tabs>
        <w:ind w:left="3087" w:hanging="420"/>
      </w:pPr>
      <w:rPr>
        <w:rFonts w:ascii="Wingdings" w:hAnsi="Wingdings" w:hint="default"/>
      </w:rPr>
    </w:lvl>
    <w:lvl w:ilvl="5" w:tentative="1">
      <w:start w:val="1"/>
      <w:numFmt w:val="bullet"/>
      <w:lvlText w:val=""/>
      <w:lvlJc w:val="left"/>
      <w:pPr>
        <w:tabs>
          <w:tab w:val="left" w:pos="3507"/>
        </w:tabs>
        <w:ind w:left="3507" w:hanging="420"/>
      </w:pPr>
      <w:rPr>
        <w:rFonts w:ascii="Wingdings" w:hAnsi="Wingdings" w:hint="default"/>
      </w:rPr>
    </w:lvl>
    <w:lvl w:ilvl="6" w:tentative="1">
      <w:start w:val="1"/>
      <w:numFmt w:val="bullet"/>
      <w:lvlText w:val=""/>
      <w:lvlJc w:val="left"/>
      <w:pPr>
        <w:tabs>
          <w:tab w:val="left" w:pos="3927"/>
        </w:tabs>
        <w:ind w:left="3927" w:hanging="420"/>
      </w:pPr>
      <w:rPr>
        <w:rFonts w:ascii="Wingdings" w:hAnsi="Wingdings" w:hint="default"/>
      </w:rPr>
    </w:lvl>
    <w:lvl w:ilvl="7" w:tentative="1">
      <w:start w:val="1"/>
      <w:numFmt w:val="bullet"/>
      <w:lvlText w:val=""/>
      <w:lvlJc w:val="left"/>
      <w:pPr>
        <w:tabs>
          <w:tab w:val="left" w:pos="4347"/>
        </w:tabs>
        <w:ind w:left="4347" w:hanging="420"/>
      </w:pPr>
      <w:rPr>
        <w:rFonts w:ascii="Wingdings" w:hAnsi="Wingdings" w:hint="default"/>
      </w:rPr>
    </w:lvl>
    <w:lvl w:ilvl="8" w:tentative="1">
      <w:start w:val="1"/>
      <w:numFmt w:val="bullet"/>
      <w:lvlText w:val=""/>
      <w:lvlJc w:val="left"/>
      <w:pPr>
        <w:tabs>
          <w:tab w:val="left" w:pos="4767"/>
        </w:tabs>
        <w:ind w:left="4767" w:hanging="420"/>
      </w:pPr>
      <w:rPr>
        <w:rFonts w:ascii="Wingdings" w:hAnsi="Wingdings" w:hint="default"/>
      </w:rPr>
    </w:lvl>
  </w:abstractNum>
  <w:abstractNum w:abstractNumId="20">
    <w:nsid w:val="570DB137"/>
    <w:multiLevelType w:val="multilevel"/>
    <w:tmpl w:val="570DB137"/>
    <w:lvl w:ilvl="0" w:tentative="1">
      <w:start w:val="1"/>
      <w:numFmt w:val="decimal"/>
      <w:pStyle w:val="10"/>
      <w:lvlText w:val="%1"/>
      <w:lvlJc w:val="left"/>
      <w:pPr>
        <w:tabs>
          <w:tab w:val="left" w:pos="432"/>
        </w:tabs>
        <w:ind w:left="432" w:hanging="432"/>
      </w:pPr>
      <w:rPr>
        <w:rFonts w:cs="Times New Roman"/>
      </w:rPr>
    </w:lvl>
    <w:lvl w:ilvl="1" w:tentative="1">
      <w:start w:val="1"/>
      <w:numFmt w:val="decimal"/>
      <w:pStyle w:val="23"/>
      <w:lvlText w:val="%1.%2"/>
      <w:lvlJc w:val="left"/>
      <w:pPr>
        <w:tabs>
          <w:tab w:val="left" w:pos="576"/>
        </w:tabs>
        <w:ind w:left="576" w:hanging="576"/>
      </w:pPr>
      <w:rPr>
        <w:rFonts w:cs="Times New Roman"/>
      </w:rPr>
    </w:lvl>
    <w:lvl w:ilvl="2" w:tentative="1">
      <w:start w:val="1"/>
      <w:numFmt w:val="decimal"/>
      <w:pStyle w:val="31"/>
      <w:lvlText w:val="%1.%2.%3"/>
      <w:lvlJc w:val="left"/>
      <w:pPr>
        <w:tabs>
          <w:tab w:val="left" w:pos="1440"/>
        </w:tabs>
        <w:ind w:left="1440" w:hanging="720"/>
      </w:pPr>
      <w:rPr>
        <w:rFonts w:cs="Times New Roman"/>
      </w:rPr>
    </w:lvl>
    <w:lvl w:ilvl="3" w:tentative="1">
      <w:start w:val="1"/>
      <w:numFmt w:val="decimal"/>
      <w:pStyle w:val="41"/>
      <w:lvlText w:val="%1.%2.%3.%4"/>
      <w:lvlJc w:val="left"/>
      <w:pPr>
        <w:tabs>
          <w:tab w:val="left" w:pos="864"/>
        </w:tabs>
        <w:ind w:left="864" w:hanging="864"/>
      </w:pPr>
      <w:rPr>
        <w:rFonts w:cs="Times New Roman"/>
      </w:rPr>
    </w:lvl>
    <w:lvl w:ilvl="4" w:tentative="1">
      <w:start w:val="1"/>
      <w:numFmt w:val="decimal"/>
      <w:pStyle w:val="51"/>
      <w:lvlText w:val="%1.%2.%3.%4.%5"/>
      <w:lvlJc w:val="left"/>
      <w:pPr>
        <w:tabs>
          <w:tab w:val="left" w:pos="1008"/>
        </w:tabs>
        <w:ind w:left="1008" w:hanging="1008"/>
      </w:pPr>
      <w:rPr>
        <w:rFonts w:cs="Times New Roman"/>
      </w:rPr>
    </w:lvl>
    <w:lvl w:ilvl="5" w:tentative="1">
      <w:start w:val="1"/>
      <w:numFmt w:val="decimal"/>
      <w:pStyle w:val="6"/>
      <w:lvlText w:val="%1.%2.%3.%4.%5.%6"/>
      <w:lvlJc w:val="left"/>
      <w:pPr>
        <w:tabs>
          <w:tab w:val="left" w:pos="1152"/>
        </w:tabs>
        <w:ind w:left="1152" w:hanging="1152"/>
      </w:pPr>
      <w:rPr>
        <w:rFonts w:cs="Times New Roman"/>
      </w:rPr>
    </w:lvl>
    <w:lvl w:ilvl="6" w:tentative="1">
      <w:start w:val="1"/>
      <w:numFmt w:val="decimal"/>
      <w:pStyle w:val="7"/>
      <w:lvlText w:val="%1.%2.%3.%4.%5.%6.%7"/>
      <w:lvlJc w:val="left"/>
      <w:pPr>
        <w:tabs>
          <w:tab w:val="left" w:pos="1296"/>
        </w:tabs>
        <w:ind w:left="1296" w:hanging="1296"/>
      </w:pPr>
      <w:rPr>
        <w:rFonts w:cs="Times New Roman"/>
      </w:rPr>
    </w:lvl>
    <w:lvl w:ilvl="7" w:tentative="1">
      <w:start w:val="1"/>
      <w:numFmt w:val="decimal"/>
      <w:pStyle w:val="8"/>
      <w:lvlText w:val="%1.%2.%3.%4.%5.%6.%7.%8"/>
      <w:lvlJc w:val="left"/>
      <w:pPr>
        <w:tabs>
          <w:tab w:val="left" w:pos="1440"/>
        </w:tabs>
        <w:ind w:left="1440" w:hanging="1440"/>
      </w:pPr>
      <w:rPr>
        <w:rFonts w:cs="Times New Roman"/>
      </w:rPr>
    </w:lvl>
    <w:lvl w:ilvl="8" w:tentative="1">
      <w:start w:val="1"/>
      <w:numFmt w:val="decimal"/>
      <w:pStyle w:val="9"/>
      <w:lvlText w:val="%1.%2.%3.%4.%5.%6.%7.%8.%9"/>
      <w:lvlJc w:val="left"/>
      <w:pPr>
        <w:tabs>
          <w:tab w:val="left" w:pos="1584"/>
        </w:tabs>
        <w:ind w:left="1584" w:hanging="1584"/>
      </w:pPr>
      <w:rPr>
        <w:rFonts w:cs="Times New Roman"/>
      </w:rPr>
    </w:lvl>
  </w:abstractNum>
  <w:abstractNum w:abstractNumId="21">
    <w:nsid w:val="60BD088F"/>
    <w:multiLevelType w:val="multilevel"/>
    <w:tmpl w:val="60BD088F"/>
    <w:lvl w:ilvl="0" w:tentative="1">
      <w:start w:val="1"/>
      <w:numFmt w:val="decimal"/>
      <w:lvlText w:val="%1.1"/>
      <w:lvlJc w:val="left"/>
      <w:pPr>
        <w:tabs>
          <w:tab w:val="left" w:pos="425"/>
        </w:tabs>
        <w:ind w:left="425" w:hanging="425"/>
      </w:pPr>
      <w:rPr>
        <w:rFonts w:hint="eastAsia"/>
      </w:rPr>
    </w:lvl>
    <w:lvl w:ilvl="1" w:tentative="1">
      <w:start w:val="1"/>
      <w:numFmt w:val="decimal"/>
      <w:lvlText w:val="4.%2."/>
      <w:lvlJc w:val="left"/>
      <w:pPr>
        <w:tabs>
          <w:tab w:val="left" w:pos="567"/>
        </w:tabs>
        <w:ind w:left="567" w:hanging="567"/>
      </w:pPr>
      <w:rPr>
        <w:rFonts w:hint="eastAsia"/>
      </w:rPr>
    </w:lvl>
    <w:lvl w:ilvl="2" w:tentative="1">
      <w:start w:val="1"/>
      <w:numFmt w:val="none"/>
      <w:lvlText w:val="3.2.1"/>
      <w:lvlJc w:val="left"/>
      <w:pPr>
        <w:tabs>
          <w:tab w:val="left" w:pos="709"/>
        </w:tabs>
        <w:ind w:left="709" w:hanging="709"/>
      </w:pPr>
      <w:rPr>
        <w:rFonts w:hint="eastAsia"/>
      </w:rPr>
    </w:lvl>
    <w:lvl w:ilvl="3" w:tentative="1">
      <w:start w:val="1"/>
      <w:numFmt w:val="decimal"/>
      <w:pStyle w:val="42"/>
      <w:lvlText w:val="3.2.2.%4."/>
      <w:lvlJc w:val="left"/>
      <w:pPr>
        <w:tabs>
          <w:tab w:val="left" w:pos="1751"/>
        </w:tabs>
        <w:ind w:left="1751" w:hanging="851"/>
      </w:pPr>
      <w:rPr>
        <w:rFonts w:hint="eastAsia"/>
        <w:color w:val="000000"/>
      </w:rPr>
    </w:lvl>
    <w:lvl w:ilvl="4" w:tentative="1">
      <w:start w:val="1"/>
      <w:numFmt w:val="decimal"/>
      <w:pStyle w:val="90"/>
      <w:lvlText w:val="3.2.2%3.6.%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22">
    <w:nsid w:val="710937C7"/>
    <w:multiLevelType w:val="multilevel"/>
    <w:tmpl w:val="710937C7"/>
    <w:lvl w:ilvl="0" w:tentative="1">
      <w:start w:val="1"/>
      <w:numFmt w:val="bullet"/>
      <w:pStyle w:val="ListBullet1"/>
      <w:lvlText w:val=""/>
      <w:lvlJc w:val="left"/>
      <w:pPr>
        <w:tabs>
          <w:tab w:val="left" w:pos="984"/>
        </w:tabs>
        <w:ind w:left="984" w:hanging="360"/>
      </w:pPr>
      <w:rPr>
        <w:rFonts w:ascii="Symbol" w:hAnsi="Symbol" w:hint="default"/>
        <w:color w:val="auto"/>
        <w:sz w:val="16"/>
      </w:rPr>
    </w:lvl>
    <w:lvl w:ilvl="1" w:tentative="1">
      <w:start w:val="1"/>
      <w:numFmt w:val="bullet"/>
      <w:lvlText w:val="o"/>
      <w:lvlJc w:val="left"/>
      <w:pPr>
        <w:tabs>
          <w:tab w:val="left" w:pos="1440"/>
        </w:tabs>
        <w:ind w:left="1440" w:hanging="360"/>
      </w:pPr>
      <w:rPr>
        <w:rFonts w:ascii="Courier New" w:hAnsi="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hint="default"/>
      </w:rPr>
    </w:lvl>
    <w:lvl w:ilvl="8" w:tentative="1">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5"/>
  </w:num>
  <w:num w:numId="13">
    <w:abstractNumId w:val="10"/>
  </w:num>
  <w:num w:numId="14">
    <w:abstractNumId w:val="14"/>
  </w:num>
  <w:num w:numId="15">
    <w:abstractNumId w:val="19"/>
  </w:num>
  <w:num w:numId="16">
    <w:abstractNumId w:val="16"/>
  </w:num>
  <w:num w:numId="17">
    <w:abstractNumId w:val="18"/>
  </w:num>
  <w:num w:numId="18">
    <w:abstractNumId w:val="17"/>
  </w:num>
  <w:num w:numId="19">
    <w:abstractNumId w:val="12"/>
  </w:num>
  <w:num w:numId="20">
    <w:abstractNumId w:val="11"/>
  </w:num>
  <w:num w:numId="21">
    <w:abstractNumId w:val="21"/>
  </w:num>
  <w:num w:numId="22">
    <w:abstractNumId w:val="13"/>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E37BA"/>
    <w:rsid w:val="00023E68"/>
    <w:rsid w:val="0009082E"/>
    <w:rsid w:val="00094E98"/>
    <w:rsid w:val="000D10FE"/>
    <w:rsid w:val="000D2D78"/>
    <w:rsid w:val="001056E0"/>
    <w:rsid w:val="00156766"/>
    <w:rsid w:val="00172F64"/>
    <w:rsid w:val="001A3CC9"/>
    <w:rsid w:val="001E55E1"/>
    <w:rsid w:val="00215D2C"/>
    <w:rsid w:val="00246766"/>
    <w:rsid w:val="00253439"/>
    <w:rsid w:val="00254361"/>
    <w:rsid w:val="002756D3"/>
    <w:rsid w:val="002D46E8"/>
    <w:rsid w:val="0033200C"/>
    <w:rsid w:val="00342949"/>
    <w:rsid w:val="003707C2"/>
    <w:rsid w:val="003B54B9"/>
    <w:rsid w:val="00405657"/>
    <w:rsid w:val="0047723E"/>
    <w:rsid w:val="004F311B"/>
    <w:rsid w:val="0051254E"/>
    <w:rsid w:val="0052480A"/>
    <w:rsid w:val="00526EA2"/>
    <w:rsid w:val="0057625C"/>
    <w:rsid w:val="005A5FEB"/>
    <w:rsid w:val="005F5B27"/>
    <w:rsid w:val="00630B01"/>
    <w:rsid w:val="00686FFF"/>
    <w:rsid w:val="006E081A"/>
    <w:rsid w:val="006F4964"/>
    <w:rsid w:val="00712247"/>
    <w:rsid w:val="00723BB0"/>
    <w:rsid w:val="00766116"/>
    <w:rsid w:val="00766A2A"/>
    <w:rsid w:val="00780907"/>
    <w:rsid w:val="007972B2"/>
    <w:rsid w:val="007C1FB4"/>
    <w:rsid w:val="007C3AAF"/>
    <w:rsid w:val="007D4FCD"/>
    <w:rsid w:val="007E37BA"/>
    <w:rsid w:val="00820F6C"/>
    <w:rsid w:val="008221D8"/>
    <w:rsid w:val="00827DEE"/>
    <w:rsid w:val="008446D1"/>
    <w:rsid w:val="00864B0E"/>
    <w:rsid w:val="00884DD1"/>
    <w:rsid w:val="00895767"/>
    <w:rsid w:val="008A686E"/>
    <w:rsid w:val="008F30A8"/>
    <w:rsid w:val="00920FB5"/>
    <w:rsid w:val="009358B3"/>
    <w:rsid w:val="00955BB5"/>
    <w:rsid w:val="0096047E"/>
    <w:rsid w:val="00964A30"/>
    <w:rsid w:val="009D44B4"/>
    <w:rsid w:val="009F6B0A"/>
    <w:rsid w:val="00A51773"/>
    <w:rsid w:val="00A53812"/>
    <w:rsid w:val="00B00701"/>
    <w:rsid w:val="00B00A68"/>
    <w:rsid w:val="00B21D68"/>
    <w:rsid w:val="00B258ED"/>
    <w:rsid w:val="00B73C6D"/>
    <w:rsid w:val="00B86075"/>
    <w:rsid w:val="00BA1CD0"/>
    <w:rsid w:val="00BA4C2E"/>
    <w:rsid w:val="00BA6CB8"/>
    <w:rsid w:val="00C201CA"/>
    <w:rsid w:val="00C23C19"/>
    <w:rsid w:val="00C674D0"/>
    <w:rsid w:val="00C9709D"/>
    <w:rsid w:val="00CB4EC6"/>
    <w:rsid w:val="00CF57D3"/>
    <w:rsid w:val="00D16E5F"/>
    <w:rsid w:val="00D3529F"/>
    <w:rsid w:val="00D60A74"/>
    <w:rsid w:val="00D91762"/>
    <w:rsid w:val="00DC6646"/>
    <w:rsid w:val="00DE544C"/>
    <w:rsid w:val="00DF63BA"/>
    <w:rsid w:val="00E10F37"/>
    <w:rsid w:val="00E464D3"/>
    <w:rsid w:val="00E60C24"/>
    <w:rsid w:val="00E76F1D"/>
    <w:rsid w:val="00E92E36"/>
    <w:rsid w:val="00ED2F85"/>
    <w:rsid w:val="00F31430"/>
    <w:rsid w:val="00F54BF0"/>
    <w:rsid w:val="00F66708"/>
    <w:rsid w:val="00FA414B"/>
    <w:rsid w:val="038D7C7B"/>
    <w:rsid w:val="09A62C21"/>
    <w:rsid w:val="0B0F4905"/>
    <w:rsid w:val="0E612322"/>
    <w:rsid w:val="3A63119D"/>
    <w:rsid w:val="3C367535"/>
    <w:rsid w:val="428066B5"/>
    <w:rsid w:val="5D2976F5"/>
    <w:rsid w:val="6BDE4568"/>
    <w:rsid w:val="6D566483"/>
    <w:rsid w:val="76656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0A75AAC8-12A5-4D8E-8F5E-785D87D3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qFormat="1"/>
    <w:lsdException w:name="index 4" w:semiHidden="1" w:qFormat="1"/>
    <w:lsdException w:name="index 5" w:semiHidden="1"/>
    <w:lsdException w:name="index 6" w:semiHidden="1" w:qFormat="1"/>
    <w:lsdException w:name="index 7" w:semiHidden="1"/>
    <w:lsdException w:name="index 8" w:semiHidden="1" w:qFormat="1"/>
    <w:lsdException w:name="index 9" w:semiHidden="1" w:qFormat="1"/>
    <w:lsdException w:name="toc 1" w:uiPriority="39" w:qFormat="1"/>
    <w:lsdException w:name="toc 2" w:uiPriority="39"/>
    <w:lsdException w:name="toc 3" w:uiPriority="39" w:qFormat="1"/>
    <w:lsdException w:name="toc 4" w:uiPriority="39"/>
    <w:lsdException w:name="toc 5" w:semiHidden="1" w:qFormat="1"/>
    <w:lsdException w:name="toc 6" w:semiHidden="1" w:qFormat="1"/>
    <w:lsdException w:name="toc 7" w:semiHidden="1"/>
    <w:lsdException w:name="toc 8" w:semiHidden="1"/>
    <w:lsdException w:name="toc 9" w:semiHidden="1"/>
    <w:lsdException w:name="Normal Indent" w:qFormat="1"/>
    <w:lsdException w:name="footnote text" w:semiHidden="1" w:qFormat="1"/>
    <w:lsdException w:name="annotation text" w:qFormat="1"/>
    <w:lsdException w:name="header" w:uiPriority="99" w:unhideWhenUsed="1" w:qFormat="1"/>
    <w:lsdException w:name="footer" w:uiPriority="99" w:unhideWhenUsed="1"/>
    <w:lsdException w:name="index heading" w:semiHidden="1" w:qFormat="1"/>
    <w:lsdException w:name="caption" w:qFormat="1"/>
    <w:lsdException w:name="table of figures" w:semiHidden="1" w:qFormat="1"/>
    <w:lsdException w:name="envelope address" w:qFormat="1"/>
    <w:lsdException w:name="envelope return" w:qFormat="1"/>
    <w:lsdException w:name="footnote reference" w:semiHidden="1" w:qFormat="1"/>
    <w:lsdException w:name="line number" w:semiHidden="1" w:uiPriority="99" w:unhideWhenUsed="1"/>
    <w:lsdException w:name="endnote reference" w:semiHidden="1" w:uiPriority="99" w:unhideWhenUsed="1"/>
    <w:lsdException w:name="endnote text" w:semiHidden="1"/>
    <w:lsdException w:name="table of authorities" w:semiHidden="1" w:qFormat="1"/>
    <w:lsdException w:name="macro" w:semiHidden="1" w:qFormat="1"/>
    <w:lsdException w:name="toa heading"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3" w:qFormat="1"/>
    <w:lsdException w:name="List Continue 4" w:qFormat="1"/>
    <w:lsdException w:name="Message Header" w:qFormat="1"/>
    <w:lsdException w:name="Subtitle" w:qFormat="1"/>
    <w:lsdException w:name="Body Text First Indent" w:qFormat="1"/>
    <w:lsdException w:name="Body Text First Indent 2" w:qFormat="1"/>
    <w:lsdException w:name="Note Heading" w:qFormat="1"/>
    <w:lsdException w:name="Body Text 2" w:qFormat="1"/>
    <w:lsdException w:name="Body Text 3" w:qFormat="1"/>
    <w:lsdException w:name="Body Text Indent 3" w:qFormat="1"/>
    <w:lsdException w:name="Block Text" w:qFormat="1"/>
    <w:lsdException w:name="Hyperlink" w:uiPriority="99" w:qFormat="1"/>
    <w:lsdException w:name="Strong" w:qFormat="1"/>
    <w:lsdException w:name="Emphasis" w:uiPriority="20" w:qFormat="1"/>
    <w:lsdException w:name="Document Map" w:unhideWhenUsed="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Keyboard" w:semiHidden="1" w:uiPriority="99" w:unhideWhenUsed="1"/>
    <w:lsdException w:name="HTML Preformatted"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widowControl w:val="0"/>
      <w:jc w:val="both"/>
    </w:pPr>
    <w:rPr>
      <w:rFonts w:ascii="Times New Roman" w:eastAsia="宋体" w:hAnsi="Times New Roman" w:cs="Times New Roman"/>
      <w:kern w:val="2"/>
      <w:sz w:val="21"/>
    </w:rPr>
  </w:style>
  <w:style w:type="paragraph" w:styleId="10">
    <w:name w:val="heading 1"/>
    <w:basedOn w:val="a3"/>
    <w:next w:val="a3"/>
    <w:link w:val="1Char"/>
    <w:qFormat/>
    <w:pPr>
      <w:keepNext/>
      <w:keepLines/>
      <w:widowControl/>
      <w:numPr>
        <w:numId w:val="1"/>
      </w:numPr>
      <w:snapToGrid w:val="0"/>
      <w:spacing w:before="340" w:after="330"/>
      <w:jc w:val="left"/>
      <w:outlineLvl w:val="0"/>
    </w:pPr>
    <w:rPr>
      <w:rFonts w:ascii="华文细黑" w:eastAsia="华文细黑" w:cs="宋体"/>
      <w:b/>
      <w:bCs/>
      <w:kern w:val="0"/>
      <w:sz w:val="52"/>
      <w:szCs w:val="44"/>
    </w:rPr>
  </w:style>
  <w:style w:type="paragraph" w:styleId="23">
    <w:name w:val="heading 2"/>
    <w:basedOn w:val="a3"/>
    <w:next w:val="a3"/>
    <w:link w:val="2Char"/>
    <w:qFormat/>
    <w:pPr>
      <w:numPr>
        <w:ilvl w:val="1"/>
        <w:numId w:val="1"/>
      </w:numPr>
      <w:spacing w:before="260" w:after="260"/>
      <w:jc w:val="left"/>
      <w:outlineLvl w:val="1"/>
    </w:pPr>
    <w:rPr>
      <w:rFonts w:ascii="华文细黑" w:eastAsia="华文细黑" w:hAnsi="Arial" w:cs="宋体"/>
      <w:b/>
      <w:bCs/>
      <w:kern w:val="0"/>
      <w:sz w:val="44"/>
      <w:szCs w:val="32"/>
    </w:rPr>
  </w:style>
  <w:style w:type="paragraph" w:styleId="31">
    <w:name w:val="heading 3"/>
    <w:basedOn w:val="a3"/>
    <w:next w:val="a3"/>
    <w:link w:val="3Char"/>
    <w:qFormat/>
    <w:pPr>
      <w:keepNext/>
      <w:keepLines/>
      <w:widowControl/>
      <w:numPr>
        <w:ilvl w:val="2"/>
        <w:numId w:val="1"/>
      </w:numPr>
      <w:spacing w:before="260" w:after="260" w:line="415" w:lineRule="auto"/>
      <w:jc w:val="left"/>
      <w:outlineLvl w:val="2"/>
    </w:pPr>
    <w:rPr>
      <w:rFonts w:eastAsia="华文细黑"/>
      <w:bCs/>
      <w:kern w:val="0"/>
      <w:sz w:val="36"/>
      <w:szCs w:val="32"/>
    </w:rPr>
  </w:style>
  <w:style w:type="paragraph" w:styleId="41">
    <w:name w:val="heading 4"/>
    <w:basedOn w:val="a3"/>
    <w:next w:val="a3"/>
    <w:link w:val="4Char"/>
    <w:qFormat/>
    <w:pPr>
      <w:keepNext/>
      <w:keepLines/>
      <w:widowControl/>
      <w:numPr>
        <w:ilvl w:val="3"/>
        <w:numId w:val="1"/>
      </w:numPr>
      <w:spacing w:before="280" w:after="290" w:line="374" w:lineRule="auto"/>
      <w:jc w:val="left"/>
      <w:outlineLvl w:val="3"/>
    </w:pPr>
    <w:rPr>
      <w:rFonts w:ascii="Arial" w:eastAsia="黑体" w:hAnsi="Arial"/>
      <w:b/>
      <w:bCs/>
      <w:kern w:val="0"/>
      <w:sz w:val="28"/>
      <w:szCs w:val="28"/>
    </w:rPr>
  </w:style>
  <w:style w:type="paragraph" w:styleId="51">
    <w:name w:val="heading 5"/>
    <w:basedOn w:val="a3"/>
    <w:next w:val="a3"/>
    <w:link w:val="5Char"/>
    <w:qFormat/>
    <w:pPr>
      <w:keepNext/>
      <w:keepLines/>
      <w:widowControl/>
      <w:numPr>
        <w:ilvl w:val="4"/>
        <w:numId w:val="1"/>
      </w:numPr>
      <w:spacing w:before="280" w:after="290" w:line="374" w:lineRule="auto"/>
      <w:jc w:val="left"/>
      <w:outlineLvl w:val="4"/>
    </w:pPr>
    <w:rPr>
      <w:b/>
      <w:bCs/>
      <w:kern w:val="0"/>
      <w:sz w:val="28"/>
      <w:szCs w:val="28"/>
    </w:rPr>
  </w:style>
  <w:style w:type="paragraph" w:styleId="6">
    <w:name w:val="heading 6"/>
    <w:basedOn w:val="a3"/>
    <w:next w:val="a3"/>
    <w:link w:val="6Char"/>
    <w:qFormat/>
    <w:pPr>
      <w:keepNext/>
      <w:keepLines/>
      <w:widowControl/>
      <w:numPr>
        <w:ilvl w:val="5"/>
        <w:numId w:val="1"/>
      </w:numPr>
      <w:spacing w:before="240" w:after="64" w:line="319" w:lineRule="auto"/>
      <w:jc w:val="left"/>
      <w:outlineLvl w:val="5"/>
    </w:pPr>
    <w:rPr>
      <w:rFonts w:ascii="Arial" w:eastAsia="黑体" w:hAnsi="Arial"/>
      <w:b/>
      <w:bCs/>
      <w:kern w:val="0"/>
      <w:sz w:val="24"/>
      <w:szCs w:val="24"/>
    </w:rPr>
  </w:style>
  <w:style w:type="paragraph" w:styleId="7">
    <w:name w:val="heading 7"/>
    <w:basedOn w:val="a3"/>
    <w:next w:val="a3"/>
    <w:link w:val="7Char"/>
    <w:qFormat/>
    <w:pPr>
      <w:keepNext/>
      <w:keepLines/>
      <w:widowControl/>
      <w:numPr>
        <w:ilvl w:val="6"/>
        <w:numId w:val="1"/>
      </w:numPr>
      <w:spacing w:before="240" w:after="64" w:line="319" w:lineRule="auto"/>
      <w:jc w:val="left"/>
      <w:outlineLvl w:val="6"/>
    </w:pPr>
    <w:rPr>
      <w:b/>
      <w:bCs/>
      <w:kern w:val="0"/>
      <w:sz w:val="24"/>
      <w:szCs w:val="24"/>
    </w:rPr>
  </w:style>
  <w:style w:type="paragraph" w:styleId="8">
    <w:name w:val="heading 8"/>
    <w:basedOn w:val="a3"/>
    <w:next w:val="a3"/>
    <w:link w:val="8Char"/>
    <w:qFormat/>
    <w:pPr>
      <w:keepNext/>
      <w:keepLines/>
      <w:widowControl/>
      <w:numPr>
        <w:ilvl w:val="7"/>
        <w:numId w:val="1"/>
      </w:numPr>
      <w:spacing w:before="240" w:after="64" w:line="319" w:lineRule="auto"/>
      <w:jc w:val="left"/>
      <w:outlineLvl w:val="7"/>
    </w:pPr>
    <w:rPr>
      <w:rFonts w:ascii="Arial" w:eastAsia="黑体" w:hAnsi="Arial"/>
      <w:kern w:val="0"/>
      <w:sz w:val="24"/>
      <w:szCs w:val="24"/>
    </w:rPr>
  </w:style>
  <w:style w:type="paragraph" w:styleId="9">
    <w:name w:val="heading 9"/>
    <w:basedOn w:val="a3"/>
    <w:next w:val="a3"/>
    <w:link w:val="9Char"/>
    <w:qFormat/>
    <w:pPr>
      <w:keepNext/>
      <w:keepLines/>
      <w:widowControl/>
      <w:numPr>
        <w:ilvl w:val="8"/>
        <w:numId w:val="1"/>
      </w:numPr>
      <w:spacing w:before="240" w:after="64" w:line="319" w:lineRule="auto"/>
      <w:jc w:val="left"/>
      <w:outlineLvl w:val="8"/>
    </w:pPr>
    <w:rPr>
      <w:rFonts w:ascii="Arial" w:eastAsia="黑体" w:hAnsi="Arial"/>
      <w:kern w:val="0"/>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2">
    <w:name w:val="List 3"/>
    <w:basedOn w:val="a3"/>
    <w:qFormat/>
    <w:pPr>
      <w:ind w:leftChars="400" w:left="100" w:hangingChars="200" w:hanging="200"/>
    </w:pPr>
    <w:rPr>
      <w:szCs w:val="24"/>
    </w:rPr>
  </w:style>
  <w:style w:type="paragraph" w:styleId="a7">
    <w:name w:val="annotation subject"/>
    <w:basedOn w:val="a8"/>
    <w:next w:val="a8"/>
    <w:link w:val="Char"/>
    <w:unhideWhenUsed/>
    <w:qFormat/>
    <w:rPr>
      <w:b/>
      <w:bCs/>
    </w:rPr>
  </w:style>
  <w:style w:type="paragraph" w:styleId="a8">
    <w:name w:val="annotation text"/>
    <w:basedOn w:val="a3"/>
    <w:link w:val="Char0"/>
    <w:qFormat/>
    <w:pPr>
      <w:jc w:val="left"/>
    </w:pPr>
    <w:rPr>
      <w:szCs w:val="24"/>
    </w:rPr>
  </w:style>
  <w:style w:type="paragraph" w:styleId="70">
    <w:name w:val="toc 7"/>
    <w:basedOn w:val="a3"/>
    <w:next w:val="a3"/>
    <w:semiHidden/>
    <w:pPr>
      <w:ind w:left="1260"/>
      <w:jc w:val="left"/>
    </w:pPr>
    <w:rPr>
      <w:sz w:val="18"/>
      <w:szCs w:val="18"/>
    </w:rPr>
  </w:style>
  <w:style w:type="paragraph" w:styleId="a9">
    <w:name w:val="Body Text First Indent"/>
    <w:basedOn w:val="aa"/>
    <w:link w:val="Char1"/>
    <w:qFormat/>
    <w:pPr>
      <w:ind w:firstLineChars="100" w:firstLine="420"/>
    </w:pPr>
  </w:style>
  <w:style w:type="paragraph" w:styleId="aa">
    <w:name w:val="Body Text"/>
    <w:basedOn w:val="a3"/>
    <w:link w:val="Char2"/>
    <w:qFormat/>
    <w:pPr>
      <w:spacing w:after="120"/>
    </w:pPr>
    <w:rPr>
      <w:szCs w:val="24"/>
    </w:rPr>
  </w:style>
  <w:style w:type="paragraph" w:styleId="2">
    <w:name w:val="List Number 2"/>
    <w:basedOn w:val="a3"/>
    <w:qFormat/>
    <w:pPr>
      <w:numPr>
        <w:numId w:val="2"/>
      </w:numPr>
    </w:pPr>
    <w:rPr>
      <w:szCs w:val="24"/>
    </w:rPr>
  </w:style>
  <w:style w:type="paragraph" w:styleId="ab">
    <w:name w:val="table of authorities"/>
    <w:basedOn w:val="a3"/>
    <w:next w:val="a3"/>
    <w:semiHidden/>
    <w:qFormat/>
    <w:pPr>
      <w:ind w:leftChars="200" w:left="420"/>
    </w:pPr>
    <w:rPr>
      <w:szCs w:val="24"/>
    </w:rPr>
  </w:style>
  <w:style w:type="paragraph" w:styleId="ac">
    <w:name w:val="macro"/>
    <w:link w:val="Char3"/>
    <w:semiHidden/>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kern w:val="2"/>
      <w:sz w:val="24"/>
      <w:szCs w:val="24"/>
    </w:rPr>
  </w:style>
  <w:style w:type="paragraph" w:styleId="ad">
    <w:name w:val="Note Heading"/>
    <w:basedOn w:val="a3"/>
    <w:next w:val="a3"/>
    <w:link w:val="Char4"/>
    <w:qFormat/>
    <w:pPr>
      <w:jc w:val="center"/>
    </w:pPr>
    <w:rPr>
      <w:szCs w:val="24"/>
    </w:rPr>
  </w:style>
  <w:style w:type="paragraph" w:styleId="40">
    <w:name w:val="List Bullet 4"/>
    <w:basedOn w:val="a3"/>
    <w:qFormat/>
    <w:pPr>
      <w:numPr>
        <w:numId w:val="3"/>
      </w:numPr>
    </w:pPr>
    <w:rPr>
      <w:szCs w:val="24"/>
    </w:rPr>
  </w:style>
  <w:style w:type="paragraph" w:styleId="80">
    <w:name w:val="index 8"/>
    <w:basedOn w:val="a3"/>
    <w:next w:val="a3"/>
    <w:semiHidden/>
    <w:qFormat/>
    <w:pPr>
      <w:ind w:leftChars="1400" w:left="1400"/>
    </w:pPr>
    <w:rPr>
      <w:szCs w:val="24"/>
    </w:rPr>
  </w:style>
  <w:style w:type="paragraph" w:styleId="ae">
    <w:name w:val="E-mail Signature"/>
    <w:basedOn w:val="a3"/>
    <w:link w:val="Char5"/>
    <w:qFormat/>
    <w:rPr>
      <w:szCs w:val="24"/>
    </w:rPr>
  </w:style>
  <w:style w:type="paragraph" w:styleId="a">
    <w:name w:val="List Number"/>
    <w:basedOn w:val="a3"/>
    <w:qFormat/>
    <w:pPr>
      <w:numPr>
        <w:numId w:val="4"/>
      </w:numPr>
    </w:pPr>
    <w:rPr>
      <w:szCs w:val="24"/>
    </w:rPr>
  </w:style>
  <w:style w:type="paragraph" w:styleId="af">
    <w:name w:val="Normal Indent"/>
    <w:basedOn w:val="a3"/>
    <w:link w:val="Char6"/>
    <w:qFormat/>
    <w:pPr>
      <w:ind w:firstLineChars="200" w:firstLine="420"/>
    </w:pPr>
    <w:rPr>
      <w:szCs w:val="24"/>
    </w:rPr>
  </w:style>
  <w:style w:type="paragraph" w:styleId="af0">
    <w:name w:val="caption"/>
    <w:basedOn w:val="a3"/>
    <w:next w:val="a3"/>
    <w:link w:val="Char7"/>
    <w:qFormat/>
    <w:rPr>
      <w:rFonts w:ascii="Arial" w:eastAsia="黑体" w:hAnsi="Arial" w:cs="Arial"/>
      <w:sz w:val="20"/>
    </w:rPr>
  </w:style>
  <w:style w:type="paragraph" w:styleId="52">
    <w:name w:val="index 5"/>
    <w:basedOn w:val="a3"/>
    <w:next w:val="a3"/>
    <w:semiHidden/>
    <w:pPr>
      <w:ind w:leftChars="800" w:left="800"/>
    </w:pPr>
    <w:rPr>
      <w:szCs w:val="24"/>
    </w:rPr>
  </w:style>
  <w:style w:type="paragraph" w:styleId="a0">
    <w:name w:val="List Bullet"/>
    <w:basedOn w:val="a3"/>
    <w:qFormat/>
    <w:pPr>
      <w:numPr>
        <w:numId w:val="5"/>
      </w:numPr>
    </w:pPr>
    <w:rPr>
      <w:szCs w:val="24"/>
    </w:rPr>
  </w:style>
  <w:style w:type="paragraph" w:styleId="af1">
    <w:name w:val="envelope address"/>
    <w:basedOn w:val="a3"/>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2">
    <w:name w:val="Document Map"/>
    <w:basedOn w:val="a3"/>
    <w:link w:val="Char8"/>
    <w:unhideWhenUsed/>
    <w:qFormat/>
    <w:rPr>
      <w:rFonts w:ascii="宋体"/>
      <w:sz w:val="18"/>
      <w:szCs w:val="18"/>
    </w:rPr>
  </w:style>
  <w:style w:type="paragraph" w:styleId="af3">
    <w:name w:val="toa heading"/>
    <w:basedOn w:val="a3"/>
    <w:next w:val="a3"/>
    <w:semiHidden/>
    <w:pPr>
      <w:spacing w:before="120"/>
    </w:pPr>
    <w:rPr>
      <w:rFonts w:ascii="Arial" w:hAnsi="Arial" w:cs="Arial"/>
      <w:sz w:val="24"/>
      <w:szCs w:val="24"/>
    </w:rPr>
  </w:style>
  <w:style w:type="paragraph" w:styleId="60">
    <w:name w:val="index 6"/>
    <w:basedOn w:val="a3"/>
    <w:next w:val="a3"/>
    <w:semiHidden/>
    <w:qFormat/>
    <w:pPr>
      <w:ind w:leftChars="1000" w:left="1000"/>
    </w:pPr>
    <w:rPr>
      <w:szCs w:val="24"/>
    </w:rPr>
  </w:style>
  <w:style w:type="paragraph" w:styleId="af4">
    <w:name w:val="Salutation"/>
    <w:basedOn w:val="a3"/>
    <w:next w:val="a3"/>
    <w:link w:val="Char9"/>
    <w:rPr>
      <w:szCs w:val="24"/>
    </w:rPr>
  </w:style>
  <w:style w:type="paragraph" w:styleId="33">
    <w:name w:val="Body Text 3"/>
    <w:basedOn w:val="a3"/>
    <w:link w:val="3Char0"/>
    <w:qFormat/>
    <w:pPr>
      <w:spacing w:after="120"/>
    </w:pPr>
    <w:rPr>
      <w:sz w:val="16"/>
      <w:szCs w:val="16"/>
    </w:rPr>
  </w:style>
  <w:style w:type="paragraph" w:styleId="af5">
    <w:name w:val="Closing"/>
    <w:basedOn w:val="a3"/>
    <w:link w:val="Chara"/>
    <w:pPr>
      <w:ind w:leftChars="2100" w:left="100"/>
    </w:pPr>
    <w:rPr>
      <w:szCs w:val="24"/>
    </w:rPr>
  </w:style>
  <w:style w:type="paragraph" w:styleId="30">
    <w:name w:val="List Bullet 3"/>
    <w:basedOn w:val="a3"/>
    <w:pPr>
      <w:numPr>
        <w:numId w:val="6"/>
      </w:numPr>
    </w:pPr>
    <w:rPr>
      <w:szCs w:val="24"/>
    </w:rPr>
  </w:style>
  <w:style w:type="paragraph" w:styleId="af6">
    <w:name w:val="Body Text Indent"/>
    <w:basedOn w:val="a3"/>
    <w:link w:val="Charb"/>
    <w:qFormat/>
    <w:pPr>
      <w:spacing w:after="120"/>
      <w:ind w:leftChars="200" w:left="420"/>
    </w:pPr>
    <w:rPr>
      <w:szCs w:val="24"/>
    </w:rPr>
  </w:style>
  <w:style w:type="paragraph" w:styleId="3">
    <w:name w:val="List Number 3"/>
    <w:basedOn w:val="a3"/>
    <w:qFormat/>
    <w:pPr>
      <w:numPr>
        <w:numId w:val="7"/>
      </w:numPr>
    </w:pPr>
    <w:rPr>
      <w:szCs w:val="24"/>
    </w:rPr>
  </w:style>
  <w:style w:type="paragraph" w:styleId="24">
    <w:name w:val="List 2"/>
    <w:basedOn w:val="a3"/>
    <w:qFormat/>
    <w:pPr>
      <w:ind w:leftChars="200" w:left="100" w:hangingChars="200" w:hanging="200"/>
    </w:pPr>
    <w:rPr>
      <w:szCs w:val="24"/>
    </w:rPr>
  </w:style>
  <w:style w:type="paragraph" w:styleId="af7">
    <w:name w:val="List Continue"/>
    <w:basedOn w:val="a3"/>
    <w:qFormat/>
    <w:pPr>
      <w:spacing w:after="120"/>
      <w:ind w:leftChars="200" w:left="420"/>
    </w:pPr>
    <w:rPr>
      <w:szCs w:val="24"/>
    </w:rPr>
  </w:style>
  <w:style w:type="paragraph" w:styleId="af8">
    <w:name w:val="Block Text"/>
    <w:basedOn w:val="a3"/>
    <w:qFormat/>
    <w:pPr>
      <w:spacing w:after="120"/>
      <w:ind w:leftChars="700" w:left="1440" w:rightChars="700" w:right="1440"/>
    </w:pPr>
    <w:rPr>
      <w:szCs w:val="24"/>
    </w:rPr>
  </w:style>
  <w:style w:type="paragraph" w:styleId="20">
    <w:name w:val="List Bullet 2"/>
    <w:basedOn w:val="a3"/>
    <w:pPr>
      <w:numPr>
        <w:numId w:val="8"/>
      </w:numPr>
    </w:pPr>
    <w:rPr>
      <w:szCs w:val="24"/>
    </w:rPr>
  </w:style>
  <w:style w:type="paragraph" w:styleId="HTML">
    <w:name w:val="HTML Address"/>
    <w:basedOn w:val="a3"/>
    <w:link w:val="HTMLChar"/>
    <w:qFormat/>
    <w:rPr>
      <w:i/>
      <w:iCs/>
      <w:szCs w:val="24"/>
    </w:rPr>
  </w:style>
  <w:style w:type="paragraph" w:styleId="43">
    <w:name w:val="index 4"/>
    <w:basedOn w:val="a3"/>
    <w:next w:val="a3"/>
    <w:semiHidden/>
    <w:qFormat/>
    <w:pPr>
      <w:ind w:leftChars="600" w:left="600"/>
    </w:pPr>
    <w:rPr>
      <w:szCs w:val="24"/>
    </w:rPr>
  </w:style>
  <w:style w:type="paragraph" w:styleId="53">
    <w:name w:val="toc 5"/>
    <w:basedOn w:val="a3"/>
    <w:next w:val="a3"/>
    <w:semiHidden/>
    <w:qFormat/>
    <w:pPr>
      <w:ind w:left="840"/>
      <w:jc w:val="left"/>
    </w:pPr>
    <w:rPr>
      <w:sz w:val="18"/>
      <w:szCs w:val="18"/>
    </w:rPr>
  </w:style>
  <w:style w:type="paragraph" w:styleId="34">
    <w:name w:val="toc 3"/>
    <w:basedOn w:val="a3"/>
    <w:next w:val="a3"/>
    <w:uiPriority w:val="39"/>
    <w:qFormat/>
    <w:pPr>
      <w:ind w:left="420"/>
      <w:jc w:val="left"/>
    </w:pPr>
    <w:rPr>
      <w:i/>
      <w:iCs/>
      <w:sz w:val="20"/>
    </w:rPr>
  </w:style>
  <w:style w:type="paragraph" w:styleId="af9">
    <w:name w:val="Plain Text"/>
    <w:basedOn w:val="a3"/>
    <w:link w:val="Charc"/>
    <w:qFormat/>
    <w:rPr>
      <w:rFonts w:ascii="宋体" w:hAnsi="Courier New" w:cs="Courier New"/>
      <w:szCs w:val="21"/>
    </w:rPr>
  </w:style>
  <w:style w:type="paragraph" w:styleId="50">
    <w:name w:val="List Bullet 5"/>
    <w:basedOn w:val="a3"/>
    <w:qFormat/>
    <w:pPr>
      <w:numPr>
        <w:numId w:val="9"/>
      </w:numPr>
    </w:pPr>
    <w:rPr>
      <w:szCs w:val="24"/>
    </w:rPr>
  </w:style>
  <w:style w:type="paragraph" w:styleId="4">
    <w:name w:val="List Number 4"/>
    <w:basedOn w:val="a3"/>
    <w:qFormat/>
    <w:pPr>
      <w:numPr>
        <w:numId w:val="10"/>
      </w:numPr>
    </w:pPr>
    <w:rPr>
      <w:szCs w:val="24"/>
    </w:rPr>
  </w:style>
  <w:style w:type="paragraph" w:styleId="81">
    <w:name w:val="toc 8"/>
    <w:basedOn w:val="a3"/>
    <w:next w:val="a3"/>
    <w:semiHidden/>
    <w:pPr>
      <w:ind w:left="1470"/>
      <w:jc w:val="left"/>
    </w:pPr>
    <w:rPr>
      <w:sz w:val="18"/>
      <w:szCs w:val="18"/>
    </w:rPr>
  </w:style>
  <w:style w:type="paragraph" w:styleId="35">
    <w:name w:val="index 3"/>
    <w:basedOn w:val="a3"/>
    <w:next w:val="a3"/>
    <w:semiHidden/>
    <w:qFormat/>
    <w:pPr>
      <w:ind w:leftChars="400" w:left="400"/>
    </w:pPr>
    <w:rPr>
      <w:szCs w:val="24"/>
    </w:rPr>
  </w:style>
  <w:style w:type="paragraph" w:styleId="afa">
    <w:name w:val="Date"/>
    <w:basedOn w:val="a3"/>
    <w:next w:val="a3"/>
    <w:link w:val="Chard"/>
    <w:pPr>
      <w:ind w:leftChars="2500" w:left="100"/>
    </w:pPr>
    <w:rPr>
      <w:szCs w:val="24"/>
    </w:rPr>
  </w:style>
  <w:style w:type="paragraph" w:styleId="25">
    <w:name w:val="Body Text Indent 2"/>
    <w:basedOn w:val="a3"/>
    <w:link w:val="2Char0"/>
    <w:pPr>
      <w:spacing w:after="120" w:line="480" w:lineRule="auto"/>
      <w:ind w:leftChars="200" w:left="420"/>
    </w:pPr>
    <w:rPr>
      <w:szCs w:val="24"/>
    </w:rPr>
  </w:style>
  <w:style w:type="paragraph" w:styleId="afb">
    <w:name w:val="endnote text"/>
    <w:basedOn w:val="a3"/>
    <w:link w:val="Chare"/>
    <w:semiHidden/>
    <w:pPr>
      <w:snapToGrid w:val="0"/>
      <w:jc w:val="left"/>
    </w:pPr>
    <w:rPr>
      <w:szCs w:val="24"/>
    </w:rPr>
  </w:style>
  <w:style w:type="paragraph" w:styleId="54">
    <w:name w:val="List Continue 5"/>
    <w:basedOn w:val="a3"/>
    <w:pPr>
      <w:spacing w:after="120"/>
      <w:ind w:leftChars="1000" w:left="2100"/>
    </w:pPr>
    <w:rPr>
      <w:szCs w:val="24"/>
    </w:rPr>
  </w:style>
  <w:style w:type="paragraph" w:styleId="afc">
    <w:name w:val="Balloon Text"/>
    <w:basedOn w:val="a3"/>
    <w:link w:val="Charf"/>
    <w:unhideWhenUsed/>
    <w:rPr>
      <w:sz w:val="18"/>
      <w:szCs w:val="18"/>
    </w:rPr>
  </w:style>
  <w:style w:type="paragraph" w:styleId="afd">
    <w:name w:val="footer"/>
    <w:basedOn w:val="a3"/>
    <w:link w:val="Charf0"/>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fe">
    <w:name w:val="envelope return"/>
    <w:basedOn w:val="a3"/>
    <w:qFormat/>
    <w:pPr>
      <w:snapToGrid w:val="0"/>
    </w:pPr>
    <w:rPr>
      <w:rFonts w:ascii="Arial" w:hAnsi="Arial" w:cs="Arial"/>
      <w:szCs w:val="24"/>
    </w:rPr>
  </w:style>
  <w:style w:type="paragraph" w:styleId="26">
    <w:name w:val="Body Text First Indent 2"/>
    <w:basedOn w:val="af6"/>
    <w:link w:val="2Char1"/>
    <w:qFormat/>
    <w:pPr>
      <w:ind w:firstLineChars="200" w:firstLine="420"/>
    </w:pPr>
  </w:style>
  <w:style w:type="paragraph" w:styleId="aff">
    <w:name w:val="header"/>
    <w:basedOn w:val="a3"/>
    <w:link w:val="Charf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ff0">
    <w:name w:val="Signature"/>
    <w:basedOn w:val="a3"/>
    <w:link w:val="Charf2"/>
    <w:qFormat/>
    <w:pPr>
      <w:ind w:leftChars="2100" w:left="100"/>
    </w:pPr>
    <w:rPr>
      <w:szCs w:val="24"/>
    </w:rPr>
  </w:style>
  <w:style w:type="paragraph" w:styleId="11">
    <w:name w:val="toc 1"/>
    <w:basedOn w:val="a3"/>
    <w:next w:val="a3"/>
    <w:uiPriority w:val="39"/>
    <w:qFormat/>
    <w:pPr>
      <w:spacing w:before="120" w:after="120"/>
      <w:jc w:val="left"/>
    </w:pPr>
    <w:rPr>
      <w:b/>
      <w:bCs/>
      <w:caps/>
      <w:sz w:val="20"/>
    </w:rPr>
  </w:style>
  <w:style w:type="paragraph" w:styleId="44">
    <w:name w:val="List Continue 4"/>
    <w:basedOn w:val="a3"/>
    <w:qFormat/>
    <w:pPr>
      <w:spacing w:after="120"/>
      <w:ind w:leftChars="800" w:left="1680"/>
    </w:pPr>
    <w:rPr>
      <w:szCs w:val="24"/>
    </w:rPr>
  </w:style>
  <w:style w:type="paragraph" w:styleId="45">
    <w:name w:val="toc 4"/>
    <w:basedOn w:val="a3"/>
    <w:next w:val="a3"/>
    <w:uiPriority w:val="39"/>
    <w:pPr>
      <w:ind w:left="630"/>
      <w:jc w:val="left"/>
    </w:pPr>
    <w:rPr>
      <w:sz w:val="18"/>
      <w:szCs w:val="18"/>
    </w:rPr>
  </w:style>
  <w:style w:type="paragraph" w:styleId="aff1">
    <w:name w:val="index heading"/>
    <w:basedOn w:val="a3"/>
    <w:next w:val="12"/>
    <w:semiHidden/>
    <w:qFormat/>
    <w:rPr>
      <w:rFonts w:ascii="Arial" w:hAnsi="Arial" w:cs="Arial"/>
      <w:b/>
      <w:bCs/>
      <w:szCs w:val="24"/>
    </w:rPr>
  </w:style>
  <w:style w:type="paragraph" w:styleId="12">
    <w:name w:val="index 1"/>
    <w:basedOn w:val="a3"/>
    <w:next w:val="a3"/>
    <w:semiHidden/>
    <w:rPr>
      <w:szCs w:val="24"/>
    </w:rPr>
  </w:style>
  <w:style w:type="paragraph" w:styleId="aff2">
    <w:name w:val="Subtitle"/>
    <w:basedOn w:val="a3"/>
    <w:link w:val="Charf3"/>
    <w:qFormat/>
    <w:pPr>
      <w:spacing w:before="240" w:after="60" w:line="312" w:lineRule="auto"/>
      <w:jc w:val="center"/>
      <w:outlineLvl w:val="1"/>
    </w:pPr>
    <w:rPr>
      <w:rFonts w:ascii="Arial" w:hAnsi="Arial" w:cs="Arial"/>
      <w:b/>
      <w:bCs/>
      <w:kern w:val="28"/>
      <w:sz w:val="32"/>
      <w:szCs w:val="32"/>
    </w:rPr>
  </w:style>
  <w:style w:type="paragraph" w:styleId="5">
    <w:name w:val="List Number 5"/>
    <w:basedOn w:val="a3"/>
    <w:qFormat/>
    <w:pPr>
      <w:numPr>
        <w:numId w:val="11"/>
      </w:numPr>
    </w:pPr>
    <w:rPr>
      <w:szCs w:val="24"/>
    </w:rPr>
  </w:style>
  <w:style w:type="paragraph" w:styleId="aff3">
    <w:name w:val="List"/>
    <w:basedOn w:val="a3"/>
    <w:qFormat/>
    <w:pPr>
      <w:ind w:left="200" w:hangingChars="200" w:hanging="200"/>
    </w:pPr>
    <w:rPr>
      <w:szCs w:val="24"/>
    </w:rPr>
  </w:style>
  <w:style w:type="paragraph" w:styleId="aff4">
    <w:name w:val="footnote text"/>
    <w:basedOn w:val="a3"/>
    <w:link w:val="Charf4"/>
    <w:semiHidden/>
    <w:qFormat/>
    <w:pPr>
      <w:snapToGrid w:val="0"/>
      <w:jc w:val="left"/>
    </w:pPr>
    <w:rPr>
      <w:sz w:val="18"/>
      <w:szCs w:val="18"/>
    </w:rPr>
  </w:style>
  <w:style w:type="paragraph" w:styleId="61">
    <w:name w:val="toc 6"/>
    <w:basedOn w:val="a3"/>
    <w:next w:val="a3"/>
    <w:semiHidden/>
    <w:qFormat/>
    <w:pPr>
      <w:ind w:left="1050"/>
      <w:jc w:val="left"/>
    </w:pPr>
    <w:rPr>
      <w:sz w:val="18"/>
      <w:szCs w:val="18"/>
    </w:rPr>
  </w:style>
  <w:style w:type="paragraph" w:styleId="55">
    <w:name w:val="List 5"/>
    <w:basedOn w:val="a3"/>
    <w:qFormat/>
    <w:pPr>
      <w:ind w:leftChars="800" w:left="100" w:hangingChars="200" w:hanging="200"/>
    </w:pPr>
    <w:rPr>
      <w:szCs w:val="24"/>
    </w:rPr>
  </w:style>
  <w:style w:type="paragraph" w:styleId="36">
    <w:name w:val="Body Text Indent 3"/>
    <w:basedOn w:val="a3"/>
    <w:link w:val="3Char1"/>
    <w:qFormat/>
    <w:pPr>
      <w:spacing w:after="120"/>
      <w:ind w:leftChars="200" w:left="420"/>
    </w:pPr>
    <w:rPr>
      <w:sz w:val="16"/>
      <w:szCs w:val="16"/>
    </w:rPr>
  </w:style>
  <w:style w:type="paragraph" w:styleId="71">
    <w:name w:val="index 7"/>
    <w:basedOn w:val="a3"/>
    <w:next w:val="a3"/>
    <w:semiHidden/>
    <w:pPr>
      <w:ind w:leftChars="1200" w:left="1200"/>
    </w:pPr>
    <w:rPr>
      <w:szCs w:val="24"/>
    </w:rPr>
  </w:style>
  <w:style w:type="paragraph" w:styleId="91">
    <w:name w:val="index 9"/>
    <w:basedOn w:val="a3"/>
    <w:next w:val="a3"/>
    <w:semiHidden/>
    <w:qFormat/>
    <w:pPr>
      <w:ind w:leftChars="1600" w:left="1600"/>
    </w:pPr>
    <w:rPr>
      <w:szCs w:val="24"/>
    </w:rPr>
  </w:style>
  <w:style w:type="paragraph" w:styleId="aff5">
    <w:name w:val="table of figures"/>
    <w:basedOn w:val="a3"/>
    <w:next w:val="a3"/>
    <w:semiHidden/>
    <w:qFormat/>
    <w:pPr>
      <w:ind w:leftChars="200" w:left="200" w:hangingChars="200" w:hanging="200"/>
    </w:pPr>
    <w:rPr>
      <w:szCs w:val="24"/>
    </w:rPr>
  </w:style>
  <w:style w:type="paragraph" w:styleId="27">
    <w:name w:val="toc 2"/>
    <w:basedOn w:val="a3"/>
    <w:next w:val="a3"/>
    <w:uiPriority w:val="39"/>
    <w:pPr>
      <w:ind w:left="210"/>
      <w:jc w:val="left"/>
    </w:pPr>
    <w:rPr>
      <w:smallCaps/>
      <w:sz w:val="20"/>
    </w:rPr>
  </w:style>
  <w:style w:type="paragraph" w:styleId="92">
    <w:name w:val="toc 9"/>
    <w:basedOn w:val="a3"/>
    <w:next w:val="a3"/>
    <w:semiHidden/>
    <w:pPr>
      <w:ind w:left="1680"/>
      <w:jc w:val="left"/>
    </w:pPr>
    <w:rPr>
      <w:sz w:val="18"/>
      <w:szCs w:val="18"/>
    </w:rPr>
  </w:style>
  <w:style w:type="paragraph" w:styleId="28">
    <w:name w:val="Body Text 2"/>
    <w:basedOn w:val="a3"/>
    <w:link w:val="2Char2"/>
    <w:qFormat/>
    <w:pPr>
      <w:spacing w:after="120" w:line="480" w:lineRule="auto"/>
    </w:pPr>
    <w:rPr>
      <w:szCs w:val="24"/>
    </w:rPr>
  </w:style>
  <w:style w:type="paragraph" w:styleId="46">
    <w:name w:val="List 4"/>
    <w:basedOn w:val="a3"/>
    <w:qFormat/>
    <w:pPr>
      <w:ind w:leftChars="600" w:left="100" w:hangingChars="200" w:hanging="200"/>
    </w:pPr>
    <w:rPr>
      <w:szCs w:val="24"/>
    </w:rPr>
  </w:style>
  <w:style w:type="paragraph" w:styleId="29">
    <w:name w:val="List Continue 2"/>
    <w:basedOn w:val="a3"/>
    <w:pPr>
      <w:spacing w:after="120"/>
      <w:ind w:leftChars="400" w:left="840"/>
    </w:pPr>
    <w:rPr>
      <w:szCs w:val="24"/>
    </w:rPr>
  </w:style>
  <w:style w:type="paragraph" w:styleId="aff6">
    <w:name w:val="Message Header"/>
    <w:basedOn w:val="a3"/>
    <w:link w:val="Charf5"/>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3"/>
    <w:link w:val="HTMLChar0"/>
    <w:qFormat/>
    <w:rPr>
      <w:rFonts w:ascii="Courier New" w:hAnsi="Courier New" w:cs="Courier New"/>
      <w:sz w:val="20"/>
    </w:rPr>
  </w:style>
  <w:style w:type="paragraph" w:styleId="aff7">
    <w:name w:val="Normal (Web)"/>
    <w:basedOn w:val="a3"/>
    <w:qFormat/>
    <w:rPr>
      <w:sz w:val="24"/>
      <w:szCs w:val="24"/>
    </w:rPr>
  </w:style>
  <w:style w:type="paragraph" w:styleId="37">
    <w:name w:val="List Continue 3"/>
    <w:basedOn w:val="a3"/>
    <w:qFormat/>
    <w:pPr>
      <w:spacing w:after="120"/>
      <w:ind w:leftChars="600" w:left="1260"/>
    </w:pPr>
    <w:rPr>
      <w:szCs w:val="24"/>
    </w:rPr>
  </w:style>
  <w:style w:type="paragraph" w:styleId="2a">
    <w:name w:val="index 2"/>
    <w:basedOn w:val="a3"/>
    <w:next w:val="a3"/>
    <w:semiHidden/>
    <w:pPr>
      <w:ind w:leftChars="200" w:left="200"/>
    </w:pPr>
    <w:rPr>
      <w:szCs w:val="24"/>
    </w:rPr>
  </w:style>
  <w:style w:type="paragraph" w:styleId="aff8">
    <w:name w:val="Title"/>
    <w:basedOn w:val="a3"/>
    <w:link w:val="Charf6"/>
    <w:qFormat/>
    <w:pPr>
      <w:spacing w:before="240" w:after="60"/>
      <w:jc w:val="center"/>
      <w:outlineLvl w:val="0"/>
    </w:pPr>
    <w:rPr>
      <w:rFonts w:ascii="Arial" w:hAnsi="Arial" w:cs="Arial"/>
      <w:b/>
      <w:bCs/>
      <w:sz w:val="44"/>
      <w:szCs w:val="32"/>
    </w:rPr>
  </w:style>
  <w:style w:type="character" w:styleId="aff9">
    <w:name w:val="Strong"/>
    <w:basedOn w:val="a4"/>
    <w:qFormat/>
    <w:rPr>
      <w:b/>
      <w:bCs/>
    </w:rPr>
  </w:style>
  <w:style w:type="character" w:styleId="affa">
    <w:name w:val="page number"/>
    <w:basedOn w:val="a4"/>
  </w:style>
  <w:style w:type="character" w:styleId="affb">
    <w:name w:val="FollowedHyperlink"/>
    <w:basedOn w:val="a4"/>
    <w:rPr>
      <w:color w:val="800080"/>
      <w:u w:val="single"/>
    </w:rPr>
  </w:style>
  <w:style w:type="character" w:styleId="HTML1">
    <w:name w:val="HTML Definition"/>
    <w:basedOn w:val="a4"/>
    <w:rPr>
      <w:i/>
      <w:iCs/>
    </w:rPr>
  </w:style>
  <w:style w:type="character" w:styleId="affc">
    <w:name w:val="Hyperlink"/>
    <w:basedOn w:val="a4"/>
    <w:uiPriority w:val="99"/>
    <w:qFormat/>
    <w:rPr>
      <w:color w:val="0000FF"/>
      <w:u w:val="single"/>
    </w:rPr>
  </w:style>
  <w:style w:type="character" w:styleId="affd">
    <w:name w:val="annotation reference"/>
    <w:basedOn w:val="a4"/>
    <w:rPr>
      <w:sz w:val="21"/>
      <w:szCs w:val="21"/>
    </w:rPr>
  </w:style>
  <w:style w:type="character" w:styleId="affe">
    <w:name w:val="footnote reference"/>
    <w:basedOn w:val="a4"/>
    <w:semiHidden/>
    <w:qFormat/>
    <w:rPr>
      <w:vertAlign w:val="superscript"/>
    </w:rPr>
  </w:style>
  <w:style w:type="table" w:styleId="afff">
    <w:name w:val="Table Grid"/>
    <w:basedOn w:val="a5"/>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5"/>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1">
    <w:name w:val="页眉 Char"/>
    <w:basedOn w:val="a4"/>
    <w:link w:val="aff"/>
    <w:uiPriority w:val="99"/>
    <w:rPr>
      <w:sz w:val="18"/>
      <w:szCs w:val="18"/>
    </w:rPr>
  </w:style>
  <w:style w:type="character" w:customStyle="1" w:styleId="Charf0">
    <w:name w:val="页脚 Char"/>
    <w:basedOn w:val="a4"/>
    <w:link w:val="afd"/>
    <w:uiPriority w:val="99"/>
    <w:rPr>
      <w:sz w:val="18"/>
      <w:szCs w:val="18"/>
    </w:rPr>
  </w:style>
  <w:style w:type="character" w:customStyle="1" w:styleId="1Char">
    <w:name w:val="标题 1 Char"/>
    <w:basedOn w:val="a4"/>
    <w:link w:val="10"/>
    <w:rPr>
      <w:rFonts w:ascii="华文细黑" w:eastAsia="华文细黑" w:hAnsi="Times New Roman" w:cs="宋体"/>
      <w:b/>
      <w:bCs/>
      <w:kern w:val="0"/>
      <w:sz w:val="52"/>
      <w:szCs w:val="44"/>
    </w:rPr>
  </w:style>
  <w:style w:type="character" w:customStyle="1" w:styleId="2Char">
    <w:name w:val="标题 2 Char"/>
    <w:basedOn w:val="a4"/>
    <w:link w:val="23"/>
    <w:qFormat/>
    <w:rPr>
      <w:rFonts w:ascii="华文细黑" w:eastAsia="华文细黑" w:hAnsi="Arial" w:cs="宋体"/>
      <w:b/>
      <w:bCs/>
      <w:kern w:val="0"/>
      <w:sz w:val="44"/>
      <w:szCs w:val="32"/>
    </w:rPr>
  </w:style>
  <w:style w:type="character" w:customStyle="1" w:styleId="3Char">
    <w:name w:val="标题 3 Char"/>
    <w:basedOn w:val="a4"/>
    <w:link w:val="31"/>
    <w:rPr>
      <w:rFonts w:ascii="Times New Roman" w:eastAsia="华文细黑" w:hAnsi="Times New Roman" w:cs="Times New Roman"/>
      <w:bCs/>
      <w:kern w:val="0"/>
      <w:sz w:val="36"/>
      <w:szCs w:val="32"/>
    </w:rPr>
  </w:style>
  <w:style w:type="character" w:customStyle="1" w:styleId="4Char">
    <w:name w:val="标题 4 Char"/>
    <w:basedOn w:val="a4"/>
    <w:link w:val="41"/>
    <w:qFormat/>
    <w:rPr>
      <w:rFonts w:ascii="Arial" w:eastAsia="黑体" w:hAnsi="Arial" w:cs="Times New Roman"/>
      <w:b/>
      <w:bCs/>
      <w:kern w:val="0"/>
      <w:sz w:val="28"/>
      <w:szCs w:val="28"/>
    </w:rPr>
  </w:style>
  <w:style w:type="character" w:customStyle="1" w:styleId="5Char">
    <w:name w:val="标题 5 Char"/>
    <w:basedOn w:val="a4"/>
    <w:link w:val="51"/>
    <w:rPr>
      <w:rFonts w:ascii="Times New Roman" w:eastAsia="宋体" w:hAnsi="Times New Roman" w:cs="Times New Roman"/>
      <w:b/>
      <w:bCs/>
      <w:kern w:val="0"/>
      <w:sz w:val="28"/>
      <w:szCs w:val="28"/>
    </w:rPr>
  </w:style>
  <w:style w:type="character" w:customStyle="1" w:styleId="6Char">
    <w:name w:val="标题 6 Char"/>
    <w:basedOn w:val="a4"/>
    <w:link w:val="6"/>
    <w:qFormat/>
    <w:rPr>
      <w:rFonts w:ascii="Arial" w:eastAsia="黑体" w:hAnsi="Arial" w:cs="Times New Roman"/>
      <w:b/>
      <w:bCs/>
      <w:kern w:val="0"/>
      <w:sz w:val="24"/>
      <w:szCs w:val="24"/>
    </w:rPr>
  </w:style>
  <w:style w:type="character" w:customStyle="1" w:styleId="7Char">
    <w:name w:val="标题 7 Char"/>
    <w:basedOn w:val="a4"/>
    <w:link w:val="7"/>
    <w:rPr>
      <w:rFonts w:ascii="Times New Roman" w:eastAsia="宋体" w:hAnsi="Times New Roman" w:cs="Times New Roman"/>
      <w:b/>
      <w:bCs/>
      <w:kern w:val="0"/>
      <w:sz w:val="24"/>
      <w:szCs w:val="24"/>
    </w:rPr>
  </w:style>
  <w:style w:type="character" w:customStyle="1" w:styleId="8Char">
    <w:name w:val="标题 8 Char"/>
    <w:basedOn w:val="a4"/>
    <w:link w:val="8"/>
    <w:qFormat/>
    <w:rPr>
      <w:rFonts w:ascii="Arial" w:eastAsia="黑体" w:hAnsi="Arial" w:cs="Times New Roman"/>
      <w:kern w:val="0"/>
      <w:sz w:val="24"/>
      <w:szCs w:val="24"/>
    </w:rPr>
  </w:style>
  <w:style w:type="character" w:customStyle="1" w:styleId="9Char">
    <w:name w:val="标题 9 Char"/>
    <w:basedOn w:val="a4"/>
    <w:link w:val="9"/>
    <w:qFormat/>
    <w:rPr>
      <w:rFonts w:ascii="Arial" w:eastAsia="黑体" w:hAnsi="Arial" w:cs="Times New Roman"/>
      <w:kern w:val="0"/>
      <w:szCs w:val="21"/>
    </w:rPr>
  </w:style>
  <w:style w:type="character" w:customStyle="1" w:styleId="b1">
    <w:name w:val="b1"/>
    <w:basedOn w:val="a4"/>
    <w:qFormat/>
    <w:rPr>
      <w:rFonts w:ascii="Arial" w:hAnsi="Arial" w:cs="Arial" w:hint="default"/>
      <w:b/>
      <w:bCs/>
      <w:color w:val="484848"/>
      <w:sz w:val="20"/>
      <w:szCs w:val="20"/>
    </w:rPr>
  </w:style>
  <w:style w:type="paragraph" w:customStyle="1" w:styleId="13">
    <w:name w:val="列出段落1"/>
    <w:basedOn w:val="a3"/>
    <w:uiPriority w:val="34"/>
    <w:qFormat/>
    <w:pPr>
      <w:ind w:firstLineChars="200" w:firstLine="420"/>
    </w:pPr>
  </w:style>
  <w:style w:type="paragraph" w:customStyle="1" w:styleId="afff1">
    <w:name w:val="标准文本"/>
    <w:basedOn w:val="a3"/>
    <w:link w:val="Charf7"/>
    <w:qFormat/>
    <w:pPr>
      <w:spacing w:line="360" w:lineRule="auto"/>
      <w:ind w:firstLineChars="200" w:firstLine="480"/>
    </w:pPr>
    <w:rPr>
      <w:rFonts w:eastAsiaTheme="minorEastAsia" w:cs="宋体"/>
      <w:sz w:val="24"/>
    </w:rPr>
  </w:style>
  <w:style w:type="character" w:customStyle="1" w:styleId="Charf7">
    <w:name w:val="标准文本 Char"/>
    <w:basedOn w:val="a4"/>
    <w:link w:val="afff1"/>
    <w:qFormat/>
    <w:rPr>
      <w:rFonts w:ascii="Times New Roman" w:hAnsi="Times New Roman" w:cs="宋体"/>
      <w:sz w:val="24"/>
      <w:szCs w:val="20"/>
    </w:rPr>
  </w:style>
  <w:style w:type="character" w:customStyle="1" w:styleId="Char0">
    <w:name w:val="批注文字 Char"/>
    <w:basedOn w:val="a4"/>
    <w:link w:val="a8"/>
    <w:rPr>
      <w:rFonts w:ascii="Times New Roman" w:eastAsia="宋体" w:hAnsi="Times New Roman" w:cs="Times New Roman"/>
      <w:szCs w:val="24"/>
    </w:rPr>
  </w:style>
  <w:style w:type="paragraph" w:customStyle="1" w:styleId="YZ20">
    <w:name w:val="YZ首缩2.0"/>
    <w:basedOn w:val="a3"/>
    <w:link w:val="YZ20Char"/>
    <w:qFormat/>
    <w:pPr>
      <w:spacing w:line="360" w:lineRule="auto"/>
      <w:ind w:firstLine="480"/>
      <w:jc w:val="left"/>
    </w:pPr>
    <w:rPr>
      <w:rFonts w:cs="宋体"/>
      <w:sz w:val="24"/>
    </w:rPr>
  </w:style>
  <w:style w:type="character" w:customStyle="1" w:styleId="YZ20Char">
    <w:name w:val="YZ首缩2.0 Char"/>
    <w:basedOn w:val="a4"/>
    <w:link w:val="YZ20"/>
    <w:rPr>
      <w:rFonts w:ascii="Times New Roman" w:eastAsia="宋体" w:hAnsi="Times New Roman" w:cs="宋体"/>
      <w:sz w:val="24"/>
      <w:szCs w:val="20"/>
    </w:rPr>
  </w:style>
  <w:style w:type="character" w:customStyle="1" w:styleId="Charf">
    <w:name w:val="批注框文本 Char"/>
    <w:basedOn w:val="a4"/>
    <w:link w:val="afc"/>
    <w:semiHidden/>
    <w:qFormat/>
    <w:rPr>
      <w:rFonts w:ascii="Times New Roman" w:eastAsia="宋体" w:hAnsi="Times New Roman" w:cs="Times New Roman"/>
      <w:sz w:val="18"/>
      <w:szCs w:val="18"/>
    </w:rPr>
  </w:style>
  <w:style w:type="character" w:customStyle="1" w:styleId="Char8">
    <w:name w:val="文档结构图 Char"/>
    <w:basedOn w:val="a4"/>
    <w:link w:val="af2"/>
    <w:semiHidden/>
    <w:rPr>
      <w:rFonts w:ascii="宋体" w:eastAsia="宋体" w:hAnsi="Times New Roman" w:cs="Times New Roman"/>
      <w:sz w:val="18"/>
      <w:szCs w:val="18"/>
    </w:rPr>
  </w:style>
  <w:style w:type="character" w:customStyle="1" w:styleId="Char">
    <w:name w:val="批注主题 Char"/>
    <w:basedOn w:val="Char0"/>
    <w:link w:val="a7"/>
    <w:semiHidden/>
    <w:qFormat/>
    <w:rPr>
      <w:rFonts w:ascii="Times New Roman" w:eastAsia="宋体" w:hAnsi="Times New Roman" w:cs="Times New Roman"/>
      <w:b/>
      <w:bCs/>
      <w:szCs w:val="24"/>
    </w:rPr>
  </w:style>
  <w:style w:type="paragraph" w:customStyle="1" w:styleId="116">
    <w:name w:val="样式 标题 1 + (中文) 黑体 小二 黑色 两端对齐 段前: 16 行"/>
    <w:basedOn w:val="10"/>
    <w:qFormat/>
    <w:pPr>
      <w:keepNext w:val="0"/>
      <w:keepLines w:val="0"/>
      <w:widowControl w:val="0"/>
      <w:numPr>
        <w:numId w:val="0"/>
      </w:numPr>
      <w:tabs>
        <w:tab w:val="left" w:pos="720"/>
      </w:tabs>
      <w:snapToGrid/>
      <w:spacing w:before="0" w:after="0" w:line="360" w:lineRule="auto"/>
      <w:jc w:val="both"/>
    </w:pPr>
    <w:rPr>
      <w:rFonts w:ascii="宋体" w:eastAsiaTheme="minorEastAsia" w:hAnsi="宋体" w:cs="Times New Roman"/>
      <w:color w:val="000000"/>
      <w:kern w:val="44"/>
      <w:sz w:val="24"/>
      <w:szCs w:val="24"/>
    </w:rPr>
  </w:style>
  <w:style w:type="paragraph" w:customStyle="1" w:styleId="Charf8">
    <w:name w:val="Char"/>
    <w:basedOn w:val="a3"/>
    <w:pPr>
      <w:tabs>
        <w:tab w:val="left" w:pos="432"/>
      </w:tabs>
      <w:spacing w:beforeLines="50" w:afterLines="50"/>
      <w:ind w:left="432" w:hanging="432"/>
    </w:pPr>
    <w:rPr>
      <w:sz w:val="24"/>
      <w:szCs w:val="24"/>
    </w:rPr>
  </w:style>
  <w:style w:type="paragraph" w:customStyle="1" w:styleId="ParaChar">
    <w:name w:val="默认段落字体 Para Char"/>
    <w:basedOn w:val="a3"/>
    <w:pPr>
      <w:adjustRightInd w:val="0"/>
      <w:spacing w:line="360" w:lineRule="auto"/>
    </w:pPr>
    <w:rPr>
      <w:kern w:val="0"/>
      <w:sz w:val="24"/>
      <w:szCs w:val="24"/>
    </w:rPr>
  </w:style>
  <w:style w:type="paragraph" w:customStyle="1" w:styleId="afff2">
    <w:name w:val="图片居中"/>
    <w:basedOn w:val="a3"/>
    <w:next w:val="afff1"/>
    <w:link w:val="Charf9"/>
    <w:qFormat/>
    <w:pPr>
      <w:jc w:val="center"/>
    </w:pPr>
    <w:rPr>
      <w:rFonts w:cs="宋体"/>
    </w:rPr>
  </w:style>
  <w:style w:type="character" w:customStyle="1" w:styleId="Charf6">
    <w:name w:val="标题 Char"/>
    <w:basedOn w:val="a4"/>
    <w:link w:val="aff8"/>
    <w:rPr>
      <w:rFonts w:ascii="Arial" w:eastAsia="宋体" w:hAnsi="Arial" w:cs="Arial"/>
      <w:b/>
      <w:bCs/>
      <w:sz w:val="44"/>
      <w:szCs w:val="32"/>
    </w:rPr>
  </w:style>
  <w:style w:type="paragraph" w:customStyle="1" w:styleId="afff3">
    <w:name w:val="封面小标题"/>
    <w:basedOn w:val="a3"/>
    <w:link w:val="Charfa"/>
    <w:qFormat/>
    <w:pPr>
      <w:jc w:val="center"/>
    </w:pPr>
    <w:rPr>
      <w:rFonts w:ascii="黑体" w:eastAsia="黑体" w:hAnsi="黑体" w:cs="宋体"/>
      <w:b/>
      <w:bCs/>
      <w:sz w:val="36"/>
    </w:rPr>
  </w:style>
  <w:style w:type="paragraph" w:customStyle="1" w:styleId="afff4">
    <w:name w:val="封面大标题"/>
    <w:basedOn w:val="a3"/>
    <w:link w:val="Charfb"/>
    <w:pPr>
      <w:jc w:val="center"/>
    </w:pPr>
    <w:rPr>
      <w:rFonts w:ascii="黑体" w:eastAsia="黑体" w:cs="宋体"/>
      <w:b/>
      <w:bCs/>
      <w:sz w:val="52"/>
    </w:rPr>
  </w:style>
  <w:style w:type="paragraph" w:customStyle="1" w:styleId="afff5">
    <w:name w:val="加重文字"/>
    <w:basedOn w:val="afff1"/>
    <w:link w:val="Charfc"/>
    <w:qFormat/>
    <w:pPr>
      <w:ind w:firstLineChars="0" w:firstLine="0"/>
    </w:pPr>
    <w:rPr>
      <w:b/>
      <w:szCs w:val="24"/>
      <w:u w:val="thick"/>
    </w:rPr>
  </w:style>
  <w:style w:type="character" w:customStyle="1" w:styleId="Charfc">
    <w:name w:val="加重文字 Char"/>
    <w:basedOn w:val="Charf7"/>
    <w:link w:val="afff5"/>
    <w:rPr>
      <w:rFonts w:ascii="Times New Roman" w:hAnsi="Times New Roman" w:cs="宋体"/>
      <w:b/>
      <w:sz w:val="24"/>
      <w:szCs w:val="24"/>
      <w:u w:val="thick"/>
    </w:rPr>
  </w:style>
  <w:style w:type="character" w:customStyle="1" w:styleId="Charfa">
    <w:name w:val="封面小标题 Char"/>
    <w:basedOn w:val="a4"/>
    <w:link w:val="afff3"/>
    <w:qFormat/>
    <w:rPr>
      <w:rFonts w:ascii="黑体" w:eastAsia="黑体" w:hAnsi="黑体" w:cs="宋体"/>
      <w:b/>
      <w:bCs/>
      <w:sz w:val="36"/>
      <w:szCs w:val="20"/>
    </w:rPr>
  </w:style>
  <w:style w:type="character" w:customStyle="1" w:styleId="Charf3">
    <w:name w:val="副标题 Char"/>
    <w:basedOn w:val="a4"/>
    <w:link w:val="aff2"/>
    <w:rPr>
      <w:rFonts w:ascii="Arial" w:eastAsia="宋体" w:hAnsi="Arial" w:cs="Arial"/>
      <w:b/>
      <w:bCs/>
      <w:kern w:val="28"/>
      <w:sz w:val="32"/>
      <w:szCs w:val="32"/>
    </w:rPr>
  </w:style>
  <w:style w:type="character" w:customStyle="1" w:styleId="Char3">
    <w:name w:val="宏文本 Char"/>
    <w:basedOn w:val="a4"/>
    <w:link w:val="ac"/>
    <w:semiHidden/>
    <w:qFormat/>
    <w:rPr>
      <w:rFonts w:ascii="Courier New" w:eastAsia="宋体" w:hAnsi="Courier New" w:cs="Courier New"/>
      <w:sz w:val="24"/>
      <w:szCs w:val="24"/>
    </w:rPr>
  </w:style>
  <w:style w:type="character" w:customStyle="1" w:styleId="Charf4">
    <w:name w:val="脚注文本 Char"/>
    <w:basedOn w:val="a4"/>
    <w:link w:val="aff4"/>
    <w:semiHidden/>
    <w:rPr>
      <w:rFonts w:ascii="Times New Roman" w:eastAsia="宋体" w:hAnsi="Times New Roman" w:cs="Times New Roman"/>
      <w:sz w:val="18"/>
      <w:szCs w:val="18"/>
    </w:rPr>
  </w:style>
  <w:style w:type="character" w:customStyle="1" w:styleId="Chare">
    <w:name w:val="尾注文本 Char"/>
    <w:basedOn w:val="a4"/>
    <w:link w:val="afb"/>
    <w:semiHidden/>
    <w:qFormat/>
    <w:rPr>
      <w:rFonts w:ascii="Times New Roman" w:eastAsia="宋体" w:hAnsi="Times New Roman" w:cs="Times New Roman"/>
      <w:szCs w:val="24"/>
    </w:rPr>
  </w:style>
  <w:style w:type="paragraph" w:customStyle="1" w:styleId="afff6">
    <w:name w:val="表格内容"/>
    <w:qFormat/>
    <w:pPr>
      <w:spacing w:line="360" w:lineRule="auto"/>
      <w:jc w:val="center"/>
    </w:pPr>
    <w:rPr>
      <w:rFonts w:ascii="Times New Roman" w:eastAsia="宋体" w:hAnsi="Times New Roman" w:cs="宋体"/>
      <w:kern w:val="2"/>
      <w:sz w:val="24"/>
    </w:rPr>
  </w:style>
  <w:style w:type="character" w:customStyle="1" w:styleId="HTMLChar">
    <w:name w:val="HTML 地址 Char"/>
    <w:basedOn w:val="a4"/>
    <w:link w:val="HTML"/>
    <w:qFormat/>
    <w:rPr>
      <w:rFonts w:ascii="Times New Roman" w:eastAsia="宋体" w:hAnsi="Times New Roman" w:cs="Times New Roman"/>
      <w:i/>
      <w:iCs/>
      <w:szCs w:val="24"/>
    </w:rPr>
  </w:style>
  <w:style w:type="character" w:customStyle="1" w:styleId="HTMLChar0">
    <w:name w:val="HTML 预设格式 Char"/>
    <w:basedOn w:val="a4"/>
    <w:link w:val="HTML0"/>
    <w:qFormat/>
    <w:rPr>
      <w:rFonts w:ascii="Courier New" w:eastAsia="宋体" w:hAnsi="Courier New" w:cs="Courier New"/>
      <w:sz w:val="20"/>
      <w:szCs w:val="20"/>
    </w:rPr>
  </w:style>
  <w:style w:type="character" w:customStyle="1" w:styleId="Char9">
    <w:name w:val="称呼 Char"/>
    <w:basedOn w:val="a4"/>
    <w:link w:val="af4"/>
    <w:qFormat/>
    <w:rPr>
      <w:rFonts w:ascii="Times New Roman" w:eastAsia="宋体" w:hAnsi="Times New Roman" w:cs="Times New Roman"/>
      <w:szCs w:val="24"/>
    </w:rPr>
  </w:style>
  <w:style w:type="character" w:customStyle="1" w:styleId="Charc">
    <w:name w:val="纯文本 Char"/>
    <w:basedOn w:val="a4"/>
    <w:link w:val="af9"/>
    <w:qFormat/>
    <w:rPr>
      <w:rFonts w:ascii="宋体" w:eastAsia="宋体" w:hAnsi="Courier New" w:cs="Courier New"/>
      <w:szCs w:val="21"/>
    </w:rPr>
  </w:style>
  <w:style w:type="character" w:customStyle="1" w:styleId="Char5">
    <w:name w:val="电子邮件签名 Char"/>
    <w:basedOn w:val="a4"/>
    <w:link w:val="ae"/>
    <w:rPr>
      <w:rFonts w:ascii="Times New Roman" w:eastAsia="宋体" w:hAnsi="Times New Roman" w:cs="Times New Roman"/>
      <w:szCs w:val="24"/>
    </w:rPr>
  </w:style>
  <w:style w:type="character" w:customStyle="1" w:styleId="Chara">
    <w:name w:val="结束语 Char"/>
    <w:basedOn w:val="a4"/>
    <w:link w:val="af5"/>
    <w:qFormat/>
    <w:rPr>
      <w:rFonts w:ascii="Times New Roman" w:eastAsia="宋体" w:hAnsi="Times New Roman" w:cs="Times New Roman"/>
      <w:szCs w:val="24"/>
    </w:rPr>
  </w:style>
  <w:style w:type="character" w:customStyle="1" w:styleId="Charf2">
    <w:name w:val="签名 Char"/>
    <w:basedOn w:val="a4"/>
    <w:link w:val="aff0"/>
    <w:qFormat/>
    <w:rPr>
      <w:rFonts w:ascii="Times New Roman" w:eastAsia="宋体" w:hAnsi="Times New Roman" w:cs="Times New Roman"/>
      <w:szCs w:val="24"/>
    </w:rPr>
  </w:style>
  <w:style w:type="character" w:customStyle="1" w:styleId="Chard">
    <w:name w:val="日期 Char"/>
    <w:basedOn w:val="a4"/>
    <w:link w:val="afa"/>
    <w:qFormat/>
    <w:rPr>
      <w:rFonts w:ascii="Times New Roman" w:eastAsia="宋体" w:hAnsi="Times New Roman" w:cs="Times New Roman"/>
      <w:szCs w:val="24"/>
    </w:rPr>
  </w:style>
  <w:style w:type="character" w:customStyle="1" w:styleId="Charf5">
    <w:name w:val="信息标题 Char"/>
    <w:basedOn w:val="a4"/>
    <w:link w:val="aff6"/>
    <w:rPr>
      <w:rFonts w:ascii="Arial" w:eastAsia="宋体" w:hAnsi="Arial" w:cs="Arial"/>
      <w:sz w:val="24"/>
      <w:szCs w:val="24"/>
      <w:shd w:val="pct20" w:color="auto" w:fill="auto"/>
    </w:rPr>
  </w:style>
  <w:style w:type="character" w:customStyle="1" w:styleId="Char2">
    <w:name w:val="正文文本 Char"/>
    <w:basedOn w:val="a4"/>
    <w:link w:val="aa"/>
    <w:qFormat/>
    <w:rPr>
      <w:rFonts w:ascii="Times New Roman" w:eastAsia="宋体" w:hAnsi="Times New Roman" w:cs="Times New Roman"/>
      <w:szCs w:val="24"/>
    </w:rPr>
  </w:style>
  <w:style w:type="character" w:customStyle="1" w:styleId="Char1">
    <w:name w:val="正文首行缩进 Char"/>
    <w:basedOn w:val="Char2"/>
    <w:link w:val="a9"/>
    <w:qFormat/>
    <w:rPr>
      <w:rFonts w:ascii="Times New Roman" w:eastAsia="宋体" w:hAnsi="Times New Roman" w:cs="Times New Roman"/>
      <w:szCs w:val="24"/>
    </w:rPr>
  </w:style>
  <w:style w:type="character" w:customStyle="1" w:styleId="Charb">
    <w:name w:val="正文文本缩进 Char"/>
    <w:basedOn w:val="a4"/>
    <w:link w:val="af6"/>
    <w:qFormat/>
    <w:rPr>
      <w:rFonts w:ascii="Times New Roman" w:eastAsia="宋体" w:hAnsi="Times New Roman" w:cs="Times New Roman"/>
      <w:szCs w:val="24"/>
    </w:rPr>
  </w:style>
  <w:style w:type="character" w:customStyle="1" w:styleId="2Char1">
    <w:name w:val="正文首行缩进 2 Char"/>
    <w:basedOn w:val="Charb"/>
    <w:link w:val="26"/>
    <w:qFormat/>
    <w:rPr>
      <w:rFonts w:ascii="Times New Roman" w:eastAsia="宋体" w:hAnsi="Times New Roman" w:cs="Times New Roman"/>
      <w:szCs w:val="24"/>
    </w:rPr>
  </w:style>
  <w:style w:type="character" w:customStyle="1" w:styleId="2Char2">
    <w:name w:val="正文文本 2 Char"/>
    <w:basedOn w:val="a4"/>
    <w:link w:val="28"/>
    <w:qFormat/>
    <w:rPr>
      <w:rFonts w:ascii="Times New Roman" w:eastAsia="宋体" w:hAnsi="Times New Roman" w:cs="Times New Roman"/>
      <w:szCs w:val="24"/>
    </w:rPr>
  </w:style>
  <w:style w:type="character" w:customStyle="1" w:styleId="3Char0">
    <w:name w:val="正文文本 3 Char"/>
    <w:basedOn w:val="a4"/>
    <w:link w:val="33"/>
    <w:qFormat/>
    <w:rPr>
      <w:rFonts w:ascii="Times New Roman" w:eastAsia="宋体" w:hAnsi="Times New Roman" w:cs="Times New Roman"/>
      <w:sz w:val="16"/>
      <w:szCs w:val="16"/>
    </w:rPr>
  </w:style>
  <w:style w:type="character" w:customStyle="1" w:styleId="2Char0">
    <w:name w:val="正文文本缩进 2 Char"/>
    <w:basedOn w:val="a4"/>
    <w:link w:val="25"/>
    <w:qFormat/>
    <w:rPr>
      <w:rFonts w:ascii="Times New Roman" w:eastAsia="宋体" w:hAnsi="Times New Roman" w:cs="Times New Roman"/>
      <w:szCs w:val="24"/>
    </w:rPr>
  </w:style>
  <w:style w:type="character" w:customStyle="1" w:styleId="3Char1">
    <w:name w:val="正文文本缩进 3 Char"/>
    <w:basedOn w:val="a4"/>
    <w:link w:val="36"/>
    <w:qFormat/>
    <w:rPr>
      <w:rFonts w:ascii="Times New Roman" w:eastAsia="宋体" w:hAnsi="Times New Roman" w:cs="Times New Roman"/>
      <w:sz w:val="16"/>
      <w:szCs w:val="16"/>
    </w:rPr>
  </w:style>
  <w:style w:type="character" w:customStyle="1" w:styleId="Char4">
    <w:name w:val="注释标题 Char"/>
    <w:basedOn w:val="a4"/>
    <w:link w:val="ad"/>
    <w:qFormat/>
    <w:rPr>
      <w:rFonts w:ascii="Times New Roman" w:eastAsia="宋体" w:hAnsi="Times New Roman" w:cs="Times New Roman"/>
      <w:szCs w:val="24"/>
    </w:rPr>
  </w:style>
  <w:style w:type="paragraph" w:customStyle="1" w:styleId="afff7">
    <w:name w:val="庄制定的正文"/>
    <w:basedOn w:val="a3"/>
    <w:qFormat/>
    <w:pPr>
      <w:spacing w:after="50" w:line="360" w:lineRule="auto"/>
      <w:ind w:firstLine="454"/>
    </w:pPr>
    <w:rPr>
      <w:rFonts w:ascii="宋体" w:hAnsi="宋体" w:cs="宋体"/>
      <w:kern w:val="44"/>
      <w:sz w:val="24"/>
    </w:rPr>
  </w:style>
  <w:style w:type="character" w:customStyle="1" w:styleId="Arial">
    <w:name w:val="样式 Arial 下划线"/>
    <w:basedOn w:val="a4"/>
    <w:qFormat/>
    <w:rPr>
      <w:rFonts w:ascii="Arial" w:hAnsi="Arial"/>
      <w:b/>
      <w:u w:val="single"/>
    </w:rPr>
  </w:style>
  <w:style w:type="paragraph" w:customStyle="1" w:styleId="afff8">
    <w:name w:val="下划线"/>
    <w:basedOn w:val="afff1"/>
    <w:link w:val="Charfd"/>
    <w:qFormat/>
    <w:rPr>
      <w:u w:val="single"/>
    </w:rPr>
  </w:style>
  <w:style w:type="character" w:customStyle="1" w:styleId="Charfd">
    <w:name w:val="下划线 Char"/>
    <w:basedOn w:val="Charf7"/>
    <w:link w:val="afff8"/>
    <w:qFormat/>
    <w:rPr>
      <w:rFonts w:ascii="Times New Roman" w:hAnsi="Times New Roman" w:cs="宋体"/>
      <w:sz w:val="24"/>
      <w:szCs w:val="20"/>
      <w:u w:val="single"/>
    </w:rPr>
  </w:style>
  <w:style w:type="paragraph" w:customStyle="1" w:styleId="2b">
    <w:name w:val="正文首行缩进2字"/>
    <w:basedOn w:val="a3"/>
    <w:link w:val="2Char3"/>
    <w:qFormat/>
    <w:pPr>
      <w:snapToGrid w:val="0"/>
      <w:spacing w:line="288" w:lineRule="auto"/>
      <w:ind w:firstLineChars="200" w:firstLine="480"/>
    </w:pPr>
    <w:rPr>
      <w:rFonts w:eastAsia="楷体_GB2312"/>
      <w:sz w:val="24"/>
      <w:szCs w:val="24"/>
    </w:rPr>
  </w:style>
  <w:style w:type="character" w:customStyle="1" w:styleId="2Char3">
    <w:name w:val="正文首行缩进2字 Char"/>
    <w:basedOn w:val="a4"/>
    <w:link w:val="2b"/>
    <w:qFormat/>
    <w:rPr>
      <w:rFonts w:ascii="Times New Roman" w:eastAsia="楷体_GB2312" w:hAnsi="Times New Roman" w:cs="Times New Roman"/>
      <w:sz w:val="24"/>
      <w:szCs w:val="24"/>
    </w:rPr>
  </w:style>
  <w:style w:type="paragraph" w:customStyle="1" w:styleId="14">
    <w:name w:val="正文符号1"/>
    <w:basedOn w:val="2b"/>
    <w:qFormat/>
    <w:pPr>
      <w:tabs>
        <w:tab w:val="left" w:pos="987"/>
        <w:tab w:val="left" w:pos="1080"/>
      </w:tabs>
      <w:ind w:left="987" w:firstLineChars="0" w:hanging="420"/>
    </w:pPr>
    <w:rPr>
      <w:kern w:val="44"/>
    </w:rPr>
  </w:style>
  <w:style w:type="paragraph" w:customStyle="1" w:styleId="afff9">
    <w:name w:val="表格正文"/>
    <w:basedOn w:val="a3"/>
    <w:link w:val="Charfe"/>
    <w:qFormat/>
    <w:pPr>
      <w:spacing w:line="240" w:lineRule="atLeast"/>
    </w:pPr>
    <w:rPr>
      <w:rFonts w:eastAsia="楷体_GB2312"/>
      <w:sz w:val="24"/>
      <w:szCs w:val="24"/>
    </w:rPr>
  </w:style>
  <w:style w:type="character" w:customStyle="1" w:styleId="pointnormal">
    <w:name w:val="point_normal"/>
    <w:basedOn w:val="a4"/>
    <w:qFormat/>
  </w:style>
  <w:style w:type="paragraph" w:customStyle="1" w:styleId="afffa">
    <w:name w:val="标书_正文"/>
    <w:basedOn w:val="a3"/>
    <w:qFormat/>
    <w:pPr>
      <w:spacing w:line="360" w:lineRule="auto"/>
    </w:pPr>
    <w:rPr>
      <w:rFonts w:ascii="宋体"/>
      <w:kern w:val="0"/>
      <w:sz w:val="24"/>
    </w:rPr>
  </w:style>
  <w:style w:type="paragraph" w:customStyle="1" w:styleId="21">
    <w:name w:val="样式2"/>
    <w:basedOn w:val="23"/>
    <w:qFormat/>
    <w:pPr>
      <w:keepNext/>
      <w:keepLines/>
      <w:numPr>
        <w:numId w:val="12"/>
      </w:numPr>
      <w:tabs>
        <w:tab w:val="left" w:pos="850"/>
      </w:tabs>
      <w:spacing w:line="360" w:lineRule="auto"/>
      <w:jc w:val="both"/>
    </w:pPr>
    <w:rPr>
      <w:rFonts w:ascii="Arial" w:eastAsia="宋体" w:cs="Times New Roman"/>
      <w:kern w:val="2"/>
      <w:sz w:val="30"/>
    </w:rPr>
  </w:style>
  <w:style w:type="paragraph" w:customStyle="1" w:styleId="afffb">
    <w:name w:val="封面"/>
    <w:basedOn w:val="a3"/>
    <w:qFormat/>
    <w:pPr>
      <w:spacing w:line="480" w:lineRule="auto"/>
      <w:jc w:val="center"/>
    </w:pPr>
    <w:rPr>
      <w:rFonts w:eastAsia="黑体" w:cs="宋体"/>
      <w:b/>
      <w:bCs/>
      <w:sz w:val="48"/>
    </w:rPr>
  </w:style>
  <w:style w:type="paragraph" w:customStyle="1" w:styleId="afffc">
    <w:name w:val="封面标题"/>
    <w:basedOn w:val="afffb"/>
    <w:qFormat/>
    <w:rPr>
      <w:sz w:val="72"/>
    </w:rPr>
  </w:style>
  <w:style w:type="paragraph" w:customStyle="1" w:styleId="1H1PIM1SectionHeadh1l11H11H12H111H13H1121st">
    <w:name w:val="样式 标题 1H1PIM 1Section Headh1l11H11H12H111H13H1121st ..."/>
    <w:basedOn w:val="10"/>
    <w:qFormat/>
    <w:pPr>
      <w:widowControl w:val="0"/>
      <w:numPr>
        <w:numId w:val="13"/>
      </w:numPr>
      <w:tabs>
        <w:tab w:val="left" w:pos="831"/>
      </w:tabs>
      <w:snapToGrid/>
      <w:ind w:leftChars="100" w:left="635" w:rightChars="100" w:right="210"/>
      <w:jc w:val="both"/>
    </w:pPr>
    <w:rPr>
      <w:rFonts w:ascii="Times New Roman" w:eastAsiaTheme="minorEastAsia"/>
      <w:kern w:val="44"/>
      <w:sz w:val="44"/>
      <w:szCs w:val="20"/>
    </w:rPr>
  </w:style>
  <w:style w:type="paragraph" w:customStyle="1" w:styleId="1H1PIM1SectionHeadh1l11H11H12H111H13H1121st0">
    <w:name w:val="样式 样式 标题 1H1PIM 1Section Headh1l11H11H12H111H13H1121st ... + 右侧:..."/>
    <w:basedOn w:val="1H1PIM1SectionHeadh1l11H11H12H111H13H1121st"/>
    <w:qFormat/>
    <w:pPr>
      <w:ind w:left="831"/>
    </w:pPr>
    <w:rPr>
      <w:rFonts w:ascii="Arial" w:hAnsi="Arial"/>
      <w:szCs w:val="44"/>
    </w:rPr>
  </w:style>
  <w:style w:type="paragraph" w:customStyle="1" w:styleId="2h2Heading2HiddenHeading2CCBSl2heading2I22ndl2">
    <w:name w:val="样式 标题 2h2Heading 2 HiddenHeading 2 CCBSl2heading 2I22nd l...2"/>
    <w:basedOn w:val="a3"/>
    <w:pPr>
      <w:numPr>
        <w:ilvl w:val="1"/>
        <w:numId w:val="13"/>
      </w:numPr>
      <w:tabs>
        <w:tab w:val="left" w:pos="1183"/>
      </w:tabs>
      <w:spacing w:line="360" w:lineRule="auto"/>
      <w:ind w:leftChars="100" w:left="567" w:rightChars="100" w:right="210"/>
    </w:pPr>
    <w:rPr>
      <w:rFonts w:ascii="Arial" w:hAnsi="Arial"/>
      <w:b/>
      <w:sz w:val="32"/>
      <w:szCs w:val="32"/>
    </w:rPr>
  </w:style>
  <w:style w:type="paragraph" w:customStyle="1" w:styleId="afffd">
    <w:name w:val="图片"/>
    <w:basedOn w:val="a3"/>
    <w:next w:val="af0"/>
    <w:qFormat/>
    <w:pPr>
      <w:keepNext/>
      <w:widowControl/>
      <w:spacing w:line="360" w:lineRule="auto"/>
      <w:ind w:firstLine="476"/>
      <w:jc w:val="left"/>
    </w:pPr>
    <w:rPr>
      <w:spacing w:val="-5"/>
      <w:kern w:val="0"/>
      <w:sz w:val="24"/>
    </w:rPr>
  </w:style>
  <w:style w:type="paragraph" w:customStyle="1" w:styleId="1DocAccptChapterNbrPIM1H1123321Title1aa">
    <w:name w:val="样式 标题 1DocAccpt(Chapter Nbr)PIM 1H1123321Title1卷标题aa章标题..."/>
    <w:basedOn w:val="10"/>
    <w:qFormat/>
    <w:pPr>
      <w:numPr>
        <w:numId w:val="14"/>
      </w:numPr>
      <w:snapToGrid/>
      <w:spacing w:before="0" w:after="220" w:line="360" w:lineRule="auto"/>
    </w:pPr>
    <w:rPr>
      <w:rFonts w:ascii="楷体_GB2312" w:eastAsia="楷体_GB2312" w:hAnsi="楷体_GB2312" w:cs="Times New Roman"/>
      <w:spacing w:val="-10"/>
      <w:kern w:val="28"/>
      <w:sz w:val="36"/>
      <w:szCs w:val="20"/>
    </w:rPr>
  </w:style>
  <w:style w:type="paragraph" w:customStyle="1" w:styleId="2h22Header2l2Level2HeadH2SmallChapterReshdr2">
    <w:name w:val="样式 标题 2h22Header 2l2Level 2 HeadH2Small Chapter)Reshdr2..."/>
    <w:basedOn w:val="23"/>
    <w:qFormat/>
    <w:pPr>
      <w:keepNext/>
      <w:keepLines/>
      <w:widowControl/>
      <w:numPr>
        <w:numId w:val="14"/>
      </w:numPr>
      <w:tabs>
        <w:tab w:val="left" w:pos="771"/>
      </w:tabs>
      <w:spacing w:before="0" w:after="0" w:line="360" w:lineRule="auto"/>
    </w:pPr>
    <w:rPr>
      <w:rFonts w:ascii="楷体_GB2312" w:eastAsia="楷体_GB2312"/>
      <w:spacing w:val="-5"/>
      <w:sz w:val="32"/>
      <w:szCs w:val="20"/>
    </w:rPr>
  </w:style>
  <w:style w:type="paragraph" w:customStyle="1" w:styleId="3h33rdlevelHeading3-oldH3Fab-3level3PIM3Leve">
    <w:name w:val="样式 标题 3h33rd levelHeading 3 - oldH3Fab-3level_3PIM 3Leve..."/>
    <w:basedOn w:val="31"/>
    <w:qFormat/>
    <w:pPr>
      <w:numPr>
        <w:numId w:val="14"/>
      </w:numPr>
      <w:tabs>
        <w:tab w:val="left" w:pos="771"/>
      </w:tabs>
      <w:spacing w:before="156" w:after="156" w:line="360" w:lineRule="auto"/>
      <w:jc w:val="both"/>
    </w:pPr>
    <w:rPr>
      <w:rFonts w:ascii="楷体_GB2312" w:eastAsia="楷体_GB2312" w:hAnsi="Arial" w:cs="宋体"/>
      <w:bCs w:val="0"/>
      <w:spacing w:val="-5"/>
      <w:kern w:val="28"/>
      <w:sz w:val="28"/>
      <w:szCs w:val="20"/>
    </w:rPr>
  </w:style>
  <w:style w:type="paragraph" w:customStyle="1" w:styleId="4H4sect1234RefHeading1rh1Headingsql4thlevel">
    <w:name w:val="样式 标题 4H4sect 1.2.3.4Ref Heading 1rh1Heading sql4th level..."/>
    <w:basedOn w:val="41"/>
    <w:qFormat/>
    <w:pPr>
      <w:numPr>
        <w:numId w:val="14"/>
      </w:numPr>
      <w:tabs>
        <w:tab w:val="left" w:pos="771"/>
      </w:tabs>
      <w:spacing w:before="0" w:after="0" w:line="360" w:lineRule="auto"/>
    </w:pPr>
    <w:rPr>
      <w:rFonts w:ascii="楷体_GB2312" w:eastAsia="楷体_GB2312" w:hAnsi="楷体_GB2312" w:cs="宋体"/>
      <w:b w:val="0"/>
      <w:bCs w:val="0"/>
      <w:spacing w:val="-2"/>
      <w:kern w:val="28"/>
      <w:szCs w:val="20"/>
    </w:rPr>
  </w:style>
  <w:style w:type="paragraph" w:customStyle="1" w:styleId="6PIM6H6h6ThirdSubheadingArial1">
    <w:name w:val="样式 标题 6PIM 6H6h6Third Subheading + (符号) Arial 左侧:  1 字符 右侧..."/>
    <w:basedOn w:val="6"/>
    <w:qFormat/>
    <w:pPr>
      <w:numPr>
        <w:numId w:val="14"/>
      </w:numPr>
      <w:tabs>
        <w:tab w:val="left" w:pos="771"/>
        <w:tab w:val="left" w:pos="2340"/>
      </w:tabs>
      <w:spacing w:before="0" w:after="0" w:line="360" w:lineRule="auto"/>
      <w:ind w:rightChars="100" w:right="230" w:hanging="940"/>
    </w:pPr>
    <w:rPr>
      <w:rFonts w:ascii="Times New Roman" w:eastAsia="楷体_GB2312" w:cs="宋体"/>
      <w:b w:val="0"/>
      <w:bCs w:val="0"/>
      <w:spacing w:val="-4"/>
      <w:kern w:val="28"/>
      <w:sz w:val="28"/>
      <w:szCs w:val="20"/>
    </w:rPr>
  </w:style>
  <w:style w:type="paragraph" w:customStyle="1" w:styleId="5H5ITTt5PAPicoSection5H5-Heading5h5l5heading51">
    <w:name w:val="样式 标题 5H5ITT t5PA Pico Section5H5-Heading 5h5l5heading5...1"/>
    <w:basedOn w:val="51"/>
    <w:qFormat/>
    <w:pPr>
      <w:numPr>
        <w:numId w:val="14"/>
      </w:numPr>
      <w:tabs>
        <w:tab w:val="left" w:pos="771"/>
        <w:tab w:val="left" w:pos="1800"/>
      </w:tabs>
      <w:spacing w:before="0" w:after="0" w:line="360" w:lineRule="auto"/>
    </w:pPr>
    <w:rPr>
      <w:rFonts w:ascii="楷体_GB2312" w:eastAsia="楷体_GB2312" w:hAnsi="楷体_GB2312"/>
      <w:b w:val="0"/>
      <w:bCs w:val="0"/>
      <w:spacing w:val="-2"/>
      <w:kern w:val="28"/>
      <w:szCs w:val="20"/>
    </w:rPr>
  </w:style>
  <w:style w:type="character" w:customStyle="1" w:styleId="afffe">
    <w:name w:val="招标信息"/>
    <w:basedOn w:val="a4"/>
    <w:rPr>
      <w:b/>
      <w:bCs/>
      <w:sz w:val="36"/>
    </w:rPr>
  </w:style>
  <w:style w:type="character" w:customStyle="1" w:styleId="affff">
    <w:name w:val="招标信息下划线"/>
    <w:basedOn w:val="afffe"/>
    <w:qFormat/>
    <w:rPr>
      <w:b/>
      <w:bCs/>
      <w:sz w:val="36"/>
      <w:u w:val="single"/>
    </w:rPr>
  </w:style>
  <w:style w:type="paragraph" w:customStyle="1" w:styleId="0418Yuan">
    <w:name w:val="正文@0418Yuan"/>
    <w:basedOn w:val="a3"/>
    <w:next w:val="a3"/>
    <w:qFormat/>
    <w:pPr>
      <w:spacing w:line="360" w:lineRule="auto"/>
      <w:ind w:firstLineChars="300" w:firstLine="720"/>
    </w:pPr>
    <w:rPr>
      <w:rFonts w:cs="宋体"/>
      <w:sz w:val="24"/>
    </w:rPr>
  </w:style>
  <w:style w:type="paragraph" w:customStyle="1" w:styleId="YZ">
    <w:name w:val="YZ加重突出"/>
    <w:basedOn w:val="YZ20"/>
    <w:link w:val="YZChar"/>
    <w:qFormat/>
    <w:rPr>
      <w:b/>
      <w:bCs/>
      <w:u w:val="single"/>
    </w:rPr>
  </w:style>
  <w:style w:type="paragraph" w:customStyle="1" w:styleId="YZ0">
    <w:name w:val="YZ图片居中"/>
    <w:basedOn w:val="a3"/>
    <w:qFormat/>
    <w:pPr>
      <w:spacing w:line="360" w:lineRule="auto"/>
      <w:jc w:val="center"/>
    </w:pPr>
    <w:rPr>
      <w:rFonts w:cs="宋体"/>
      <w:sz w:val="24"/>
    </w:rPr>
  </w:style>
  <w:style w:type="character" w:customStyle="1" w:styleId="unnamed21">
    <w:name w:val="unnamed21"/>
    <w:basedOn w:val="a4"/>
    <w:qFormat/>
    <w:rPr>
      <w:rFonts w:ascii="Arial" w:hAnsi="Arial" w:cs="Arial" w:hint="default"/>
      <w:color w:val="000033"/>
      <w:sz w:val="18"/>
      <w:szCs w:val="18"/>
    </w:rPr>
  </w:style>
  <w:style w:type="paragraph" w:customStyle="1" w:styleId="22">
    <w:name w:val="正文符号2"/>
    <w:basedOn w:val="14"/>
    <w:qFormat/>
    <w:pPr>
      <w:numPr>
        <w:numId w:val="15"/>
      </w:numPr>
      <w:tabs>
        <w:tab w:val="left" w:pos="360"/>
        <w:tab w:val="left" w:pos="1620"/>
      </w:tabs>
      <w:snapToGrid/>
      <w:spacing w:line="360" w:lineRule="auto"/>
      <w:ind w:leftChars="180" w:left="1620" w:hangingChars="200" w:hanging="360"/>
    </w:pPr>
    <w:rPr>
      <w:rFonts w:ascii="宋体" w:eastAsia="宋体" w:hAnsi="宋体"/>
      <w:kern w:val="0"/>
      <w:sz w:val="21"/>
      <w:szCs w:val="21"/>
    </w:rPr>
  </w:style>
  <w:style w:type="paragraph" w:customStyle="1" w:styleId="affff0">
    <w:name w:val="表格标题"/>
    <w:basedOn w:val="a3"/>
    <w:pPr>
      <w:jc w:val="center"/>
    </w:pPr>
    <w:rPr>
      <w:rFonts w:ascii="宋体" w:hAnsi="宋体"/>
      <w:b/>
      <w:bCs/>
      <w:kern w:val="0"/>
      <w:szCs w:val="24"/>
    </w:rPr>
  </w:style>
  <w:style w:type="paragraph" w:customStyle="1" w:styleId="affff1">
    <w:name w:val="图表标题"/>
    <w:basedOn w:val="a3"/>
    <w:qFormat/>
    <w:pPr>
      <w:spacing w:before="100" w:beforeAutospacing="1" w:after="100" w:afterAutospacing="1"/>
      <w:jc w:val="center"/>
    </w:pPr>
    <w:rPr>
      <w:rFonts w:eastAsia="楷体_GB2312"/>
      <w:sz w:val="28"/>
      <w:szCs w:val="24"/>
    </w:rPr>
  </w:style>
  <w:style w:type="paragraph" w:customStyle="1" w:styleId="2c">
    <w:name w:val="正文加重首行缩进2字"/>
    <w:basedOn w:val="2b"/>
    <w:qFormat/>
    <w:pPr>
      <w:snapToGrid/>
      <w:spacing w:line="360" w:lineRule="auto"/>
      <w:ind w:leftChars="180" w:left="378" w:firstLineChars="171" w:firstLine="359"/>
    </w:pPr>
    <w:rPr>
      <w:rFonts w:ascii="宋体" w:eastAsia="宋体" w:hAnsi="宋体"/>
      <w:bCs/>
      <w:kern w:val="0"/>
      <w:sz w:val="21"/>
      <w:szCs w:val="21"/>
    </w:rPr>
  </w:style>
  <w:style w:type="paragraph" w:customStyle="1" w:styleId="affff2">
    <w:name w:val="作者"/>
    <w:basedOn w:val="a3"/>
    <w:qFormat/>
    <w:pPr>
      <w:widowControl/>
      <w:spacing w:beforeLines="100" w:afterLines="100" w:line="360" w:lineRule="auto"/>
      <w:jc w:val="right"/>
    </w:pPr>
    <w:rPr>
      <w:rFonts w:ascii="宋体" w:hAnsi="宋体"/>
      <w:b/>
      <w:kern w:val="0"/>
      <w:sz w:val="30"/>
      <w:szCs w:val="30"/>
    </w:rPr>
  </w:style>
  <w:style w:type="paragraph" w:customStyle="1" w:styleId="affff3">
    <w:name w:val="目录标题"/>
    <w:next w:val="a3"/>
    <w:qFormat/>
    <w:pPr>
      <w:spacing w:before="120" w:after="120" w:line="600" w:lineRule="exact"/>
      <w:ind w:left="301"/>
      <w:jc w:val="center"/>
    </w:pPr>
    <w:rPr>
      <w:rFonts w:ascii="宋体" w:eastAsia="宋体" w:hAnsi="宋体" w:cs="Times New Roman"/>
      <w:b/>
      <w:sz w:val="36"/>
      <w:szCs w:val="96"/>
    </w:rPr>
  </w:style>
  <w:style w:type="paragraph" w:customStyle="1" w:styleId="affff4">
    <w:name w:val="样式 项目名称"/>
    <w:basedOn w:val="a3"/>
    <w:qFormat/>
    <w:pPr>
      <w:widowControl/>
      <w:spacing w:beforeLines="100" w:afterLines="100"/>
      <w:jc w:val="right"/>
    </w:pPr>
    <w:rPr>
      <w:rFonts w:eastAsia="华文新魏"/>
      <w:b/>
      <w:bCs/>
      <w:kern w:val="0"/>
      <w:sz w:val="52"/>
      <w:lang w:eastAsia="en-US"/>
    </w:rPr>
  </w:style>
  <w:style w:type="paragraph" w:customStyle="1" w:styleId="affff5">
    <w:name w:val="样式 文件编号"/>
    <w:basedOn w:val="a3"/>
    <w:qFormat/>
    <w:pPr>
      <w:widowControl/>
      <w:spacing w:beforeLines="100" w:afterLines="100" w:line="360" w:lineRule="auto"/>
      <w:jc w:val="right"/>
    </w:pPr>
    <w:rPr>
      <w:b/>
      <w:bCs/>
      <w:kern w:val="0"/>
      <w:sz w:val="30"/>
    </w:rPr>
  </w:style>
  <w:style w:type="paragraph" w:customStyle="1" w:styleId="affff6">
    <w:name w:val="样式 版本号"/>
    <w:basedOn w:val="a3"/>
    <w:qFormat/>
    <w:pPr>
      <w:widowControl/>
      <w:spacing w:beforeLines="100" w:afterLines="100" w:line="360" w:lineRule="auto"/>
      <w:jc w:val="right"/>
    </w:pPr>
    <w:rPr>
      <w:rFonts w:ascii="宋体" w:hAnsi="宋体"/>
      <w:b/>
      <w:bCs/>
      <w:kern w:val="0"/>
      <w:sz w:val="30"/>
      <w:szCs w:val="30"/>
    </w:rPr>
  </w:style>
  <w:style w:type="paragraph" w:customStyle="1" w:styleId="affff7">
    <w:name w:val="样式 文件发布日期"/>
    <w:basedOn w:val="a3"/>
    <w:qFormat/>
    <w:pPr>
      <w:widowControl/>
      <w:spacing w:beforeLines="100" w:afterLines="100" w:line="360" w:lineRule="auto"/>
      <w:jc w:val="right"/>
    </w:pPr>
    <w:rPr>
      <w:b/>
      <w:bCs/>
      <w:kern w:val="0"/>
      <w:sz w:val="30"/>
      <w:szCs w:val="30"/>
    </w:rPr>
  </w:style>
  <w:style w:type="paragraph" w:customStyle="1" w:styleId="affff8">
    <w:name w:val="项目编号"/>
    <w:basedOn w:val="affff5"/>
    <w:qFormat/>
  </w:style>
  <w:style w:type="paragraph" w:customStyle="1" w:styleId="ByLine">
    <w:name w:val="ByLine"/>
    <w:basedOn w:val="aff8"/>
    <w:qFormat/>
    <w:pPr>
      <w:widowControl/>
      <w:spacing w:after="720"/>
      <w:jc w:val="right"/>
      <w:outlineLvl w:val="9"/>
    </w:pPr>
    <w:rPr>
      <w:rFonts w:cs="Times New Roman"/>
      <w:bCs w:val="0"/>
      <w:kern w:val="28"/>
      <w:sz w:val="28"/>
      <w:szCs w:val="20"/>
    </w:rPr>
  </w:style>
  <w:style w:type="character" w:customStyle="1" w:styleId="15">
    <w:name w:val="文本1"/>
    <w:basedOn w:val="a4"/>
    <w:qFormat/>
    <w:rPr>
      <w:rFonts w:ascii="宋体" w:eastAsia="宋体" w:hAnsi="宋体" w:hint="eastAsia"/>
      <w:color w:val="990000"/>
      <w:sz w:val="20"/>
      <w:szCs w:val="20"/>
      <w:u w:val="none"/>
    </w:rPr>
  </w:style>
  <w:style w:type="paragraph" w:customStyle="1" w:styleId="16">
    <w:name w:val="样式1"/>
    <w:basedOn w:val="41"/>
    <w:qFormat/>
    <w:pPr>
      <w:widowControl w:val="0"/>
      <w:numPr>
        <w:ilvl w:val="0"/>
        <w:numId w:val="0"/>
      </w:numPr>
      <w:tabs>
        <w:tab w:val="clear" w:pos="432"/>
        <w:tab w:val="clear" w:pos="864"/>
      </w:tabs>
      <w:spacing w:before="156" w:after="156" w:line="360" w:lineRule="auto"/>
      <w:ind w:left="1728" w:hanging="648"/>
    </w:pPr>
    <w:rPr>
      <w:rFonts w:eastAsiaTheme="minorEastAsia"/>
      <w:kern w:val="2"/>
    </w:rPr>
  </w:style>
  <w:style w:type="paragraph" w:customStyle="1" w:styleId="affff9">
    <w:name w:val="项目名称"/>
    <w:qFormat/>
    <w:pPr>
      <w:spacing w:beforeLines="50" w:afterLines="50"/>
      <w:jc w:val="right"/>
    </w:pPr>
    <w:rPr>
      <w:rFonts w:ascii="Times New Roman" w:eastAsia="华文新魏" w:hAnsi="Times New Roman" w:cs="Times New Roman"/>
      <w:b/>
      <w:sz w:val="52"/>
      <w:lang w:eastAsia="en-US"/>
    </w:rPr>
  </w:style>
  <w:style w:type="paragraph" w:customStyle="1" w:styleId="affffa">
    <w:name w:val="文件名称"/>
    <w:basedOn w:val="a3"/>
    <w:qFormat/>
    <w:pPr>
      <w:widowControl/>
      <w:spacing w:before="240" w:after="240" w:line="360" w:lineRule="auto"/>
      <w:jc w:val="right"/>
    </w:pPr>
    <w:rPr>
      <w:rFonts w:eastAsia="华文新魏"/>
      <w:b/>
      <w:kern w:val="0"/>
      <w:sz w:val="52"/>
      <w:szCs w:val="72"/>
    </w:rPr>
  </w:style>
  <w:style w:type="paragraph" w:customStyle="1" w:styleId="font5">
    <w:name w:val="font5"/>
    <w:basedOn w:val="a3"/>
    <w:pPr>
      <w:widowControl/>
      <w:spacing w:before="100" w:beforeAutospacing="1" w:after="100" w:afterAutospacing="1"/>
      <w:jc w:val="left"/>
    </w:pPr>
    <w:rPr>
      <w:rFonts w:ascii="宋体" w:hAnsi="宋体" w:hint="eastAsia"/>
      <w:kern w:val="0"/>
      <w:sz w:val="18"/>
      <w:szCs w:val="18"/>
    </w:rPr>
  </w:style>
  <w:style w:type="paragraph" w:customStyle="1" w:styleId="xl24">
    <w:name w:val="xl24"/>
    <w:basedOn w:val="a3"/>
    <w:qFormat/>
    <w:pPr>
      <w:widowControl/>
      <w:spacing w:before="100" w:beforeAutospacing="1" w:after="100" w:afterAutospacing="1"/>
      <w:jc w:val="center"/>
      <w:textAlignment w:val="center"/>
    </w:pPr>
    <w:rPr>
      <w:rFonts w:ascii="宋体" w:hAnsi="宋体"/>
      <w:kern w:val="0"/>
      <w:sz w:val="20"/>
    </w:rPr>
  </w:style>
  <w:style w:type="paragraph" w:customStyle="1" w:styleId="xl25">
    <w:name w:val="xl25"/>
    <w:basedOn w:val="a3"/>
    <w:qFormat/>
    <w:pPr>
      <w:widowControl/>
      <w:spacing w:before="100" w:beforeAutospacing="1" w:after="100" w:afterAutospacing="1"/>
      <w:jc w:val="left"/>
      <w:textAlignment w:val="center"/>
    </w:pPr>
    <w:rPr>
      <w:rFonts w:ascii="宋体" w:hAnsi="宋体"/>
      <w:kern w:val="0"/>
      <w:sz w:val="20"/>
    </w:rPr>
  </w:style>
  <w:style w:type="paragraph" w:customStyle="1" w:styleId="xl26">
    <w:name w:val="xl26"/>
    <w:basedOn w:val="a3"/>
    <w:qFormat/>
    <w:pPr>
      <w:widowControl/>
      <w:spacing w:before="100" w:beforeAutospacing="1" w:after="100" w:afterAutospacing="1"/>
      <w:jc w:val="left"/>
      <w:textAlignment w:val="center"/>
    </w:pPr>
    <w:rPr>
      <w:rFonts w:ascii="宋体" w:hAnsi="宋体"/>
      <w:b/>
      <w:bCs/>
      <w:kern w:val="0"/>
      <w:sz w:val="20"/>
    </w:rPr>
  </w:style>
  <w:style w:type="paragraph" w:customStyle="1" w:styleId="xl27">
    <w:name w:val="xl27"/>
    <w:basedOn w:val="a3"/>
    <w:qFormat/>
    <w:pPr>
      <w:widowControl/>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宋体" w:hAnsi="宋体"/>
      <w:b/>
      <w:bCs/>
      <w:kern w:val="0"/>
      <w:sz w:val="20"/>
    </w:rPr>
  </w:style>
  <w:style w:type="paragraph" w:customStyle="1" w:styleId="xl28">
    <w:name w:val="xl28"/>
    <w:basedOn w:val="a3"/>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rPr>
  </w:style>
  <w:style w:type="paragraph" w:customStyle="1" w:styleId="xl29">
    <w:name w:val="xl29"/>
    <w:basedOn w:val="a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b/>
      <w:bCs/>
      <w:kern w:val="0"/>
      <w:sz w:val="20"/>
    </w:rPr>
  </w:style>
  <w:style w:type="paragraph" w:customStyle="1" w:styleId="xl30">
    <w:name w:val="xl30"/>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31">
    <w:name w:val="xl31"/>
    <w:basedOn w:val="a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32">
    <w:name w:val="xl32"/>
    <w:basedOn w:val="a3"/>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kern w:val="0"/>
      <w:sz w:val="16"/>
      <w:szCs w:val="16"/>
    </w:rPr>
  </w:style>
  <w:style w:type="paragraph" w:customStyle="1" w:styleId="xl33">
    <w:name w:val="xl33"/>
    <w:basedOn w:val="a3"/>
    <w:qFormat/>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kern w:val="0"/>
      <w:sz w:val="16"/>
      <w:szCs w:val="16"/>
    </w:rPr>
  </w:style>
  <w:style w:type="paragraph" w:customStyle="1" w:styleId="xl34">
    <w:name w:val="xl34"/>
    <w:basedOn w:val="a3"/>
    <w:qFormat/>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宋体" w:hAnsi="宋体"/>
      <w:kern w:val="0"/>
      <w:sz w:val="16"/>
      <w:szCs w:val="16"/>
    </w:rPr>
  </w:style>
  <w:style w:type="paragraph" w:customStyle="1" w:styleId="xl35">
    <w:name w:val="xl35"/>
    <w:basedOn w:val="a3"/>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kern w:val="0"/>
      <w:sz w:val="16"/>
      <w:szCs w:val="16"/>
    </w:rPr>
  </w:style>
  <w:style w:type="paragraph" w:customStyle="1" w:styleId="xl36">
    <w:name w:val="xl36"/>
    <w:basedOn w:val="a3"/>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宋体" w:hAnsi="宋体"/>
      <w:kern w:val="0"/>
      <w:sz w:val="20"/>
    </w:rPr>
  </w:style>
  <w:style w:type="paragraph" w:customStyle="1" w:styleId="xl37">
    <w:name w:val="xl37"/>
    <w:basedOn w:val="a3"/>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kern w:val="0"/>
      <w:sz w:val="20"/>
    </w:rPr>
  </w:style>
  <w:style w:type="paragraph" w:customStyle="1" w:styleId="xl38">
    <w:name w:val="xl38"/>
    <w:basedOn w:val="a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olor w:val="000000"/>
      <w:kern w:val="0"/>
      <w:sz w:val="20"/>
    </w:rPr>
  </w:style>
  <w:style w:type="paragraph" w:customStyle="1" w:styleId="xl39">
    <w:name w:val="xl39"/>
    <w:basedOn w:val="a3"/>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40">
    <w:name w:val="xl40"/>
    <w:basedOn w:val="a3"/>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41">
    <w:name w:val="xl41"/>
    <w:basedOn w:val="a3"/>
    <w:qFormat/>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kern w:val="0"/>
      <w:sz w:val="16"/>
      <w:szCs w:val="16"/>
    </w:rPr>
  </w:style>
  <w:style w:type="paragraph" w:customStyle="1" w:styleId="xl42">
    <w:name w:val="xl42"/>
    <w:basedOn w:val="a3"/>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43">
    <w:name w:val="xl43"/>
    <w:basedOn w:val="a3"/>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pic">
    <w:name w:val="pic"/>
    <w:basedOn w:val="a3"/>
    <w:qFormat/>
    <w:pPr>
      <w:adjustRightInd w:val="0"/>
      <w:spacing w:line="360" w:lineRule="auto"/>
      <w:jc w:val="left"/>
    </w:pPr>
    <w:rPr>
      <w:rFonts w:cs="宋体"/>
      <w:sz w:val="24"/>
    </w:rPr>
  </w:style>
  <w:style w:type="paragraph" w:customStyle="1" w:styleId="Char30">
    <w:name w:val="Char3"/>
    <w:basedOn w:val="a3"/>
    <w:pPr>
      <w:tabs>
        <w:tab w:val="left" w:pos="425"/>
      </w:tabs>
      <w:ind w:left="425" w:hanging="425"/>
    </w:pPr>
    <w:rPr>
      <w:sz w:val="24"/>
      <w:szCs w:val="24"/>
    </w:rPr>
  </w:style>
  <w:style w:type="paragraph" w:customStyle="1" w:styleId="38">
    <w:name w:val="样式3"/>
    <w:basedOn w:val="a3"/>
    <w:qFormat/>
    <w:pPr>
      <w:spacing w:after="120"/>
      <w:ind w:firstLine="425"/>
      <w:outlineLvl w:val="2"/>
    </w:pPr>
    <w:rPr>
      <w:b/>
      <w:sz w:val="28"/>
    </w:rPr>
  </w:style>
  <w:style w:type="paragraph" w:customStyle="1" w:styleId="CharCharChar">
    <w:name w:val="Char Char Char"/>
    <w:basedOn w:val="a3"/>
    <w:qFormat/>
    <w:rPr>
      <w:rFonts w:ascii="Tahoma" w:hAnsi="Tahoma"/>
    </w:rPr>
  </w:style>
  <w:style w:type="character" w:customStyle="1" w:styleId="CharChar1">
    <w:name w:val="Char Char1"/>
    <w:basedOn w:val="a4"/>
    <w:qFormat/>
    <w:rPr>
      <w:rFonts w:ascii="Arial" w:eastAsia="黑体" w:hAnsi="Arial"/>
      <w:b/>
      <w:bCs/>
      <w:kern w:val="2"/>
      <w:sz w:val="32"/>
      <w:szCs w:val="32"/>
      <w:lang w:val="en-US" w:eastAsia="zh-CN" w:bidi="ar-SA"/>
    </w:rPr>
  </w:style>
  <w:style w:type="paragraph" w:customStyle="1" w:styleId="BodytextChar">
    <w:name w:val="Body text Char"/>
    <w:basedOn w:val="a3"/>
    <w:qFormat/>
    <w:pPr>
      <w:widowControl/>
      <w:spacing w:line="360" w:lineRule="auto"/>
      <w:jc w:val="left"/>
    </w:pPr>
    <w:rPr>
      <w:rFonts w:ascii="Arial" w:hAnsi="Arial"/>
      <w:color w:val="000000"/>
      <w:kern w:val="20"/>
      <w:sz w:val="20"/>
    </w:rPr>
  </w:style>
  <w:style w:type="paragraph" w:customStyle="1" w:styleId="Default">
    <w:name w:val="Default"/>
    <w:qFormat/>
    <w:pPr>
      <w:widowControl w:val="0"/>
      <w:autoSpaceDE w:val="0"/>
      <w:autoSpaceDN w:val="0"/>
      <w:adjustRightInd w:val="0"/>
    </w:pPr>
    <w:rPr>
      <w:rFonts w:ascii="黑体" w:eastAsia="黑体" w:hAnsi="Times New Roman" w:cs="黑体"/>
      <w:color w:val="000000"/>
      <w:sz w:val="24"/>
      <w:szCs w:val="24"/>
    </w:rPr>
  </w:style>
  <w:style w:type="character" w:customStyle="1" w:styleId="ourfont1">
    <w:name w:val="ourfont1"/>
    <w:basedOn w:val="a4"/>
    <w:qFormat/>
    <w:rPr>
      <w:rFonts w:ascii="宋体" w:eastAsia="宋体" w:hAnsi="宋体" w:hint="eastAsia"/>
      <w:sz w:val="18"/>
      <w:szCs w:val="18"/>
    </w:rPr>
  </w:style>
  <w:style w:type="paragraph" w:customStyle="1" w:styleId="a1">
    <w:name w:val="报告正文"/>
    <w:basedOn w:val="aa"/>
    <w:pPr>
      <w:numPr>
        <w:numId w:val="16"/>
      </w:numPr>
      <w:adjustRightInd w:val="0"/>
      <w:spacing w:after="0" w:line="360" w:lineRule="auto"/>
      <w:ind w:rightChars="100" w:right="240"/>
      <w:textAlignment w:val="baseline"/>
    </w:pPr>
    <w:rPr>
      <w:sz w:val="24"/>
    </w:rPr>
  </w:style>
  <w:style w:type="paragraph" w:customStyle="1" w:styleId="20505">
    <w:name w:val="样式 首行缩进:  2 字符 段前: 0.5 行 段后: 0.5 行"/>
    <w:basedOn w:val="a3"/>
    <w:pPr>
      <w:spacing w:beforeLines="50" w:afterLines="50"/>
      <w:ind w:firstLineChars="200" w:firstLine="420"/>
      <w:jc w:val="left"/>
    </w:pPr>
    <w:rPr>
      <w:rFonts w:cs="宋体"/>
      <w:sz w:val="24"/>
      <w:szCs w:val="24"/>
    </w:rPr>
  </w:style>
  <w:style w:type="paragraph" w:customStyle="1" w:styleId="affffb">
    <w:name w:val="分类说明"/>
    <w:basedOn w:val="a3"/>
    <w:qFormat/>
    <w:pPr>
      <w:spacing w:line="360" w:lineRule="auto"/>
    </w:pPr>
    <w:rPr>
      <w:sz w:val="24"/>
      <w:szCs w:val="24"/>
    </w:rPr>
  </w:style>
  <w:style w:type="paragraph" w:customStyle="1" w:styleId="a2">
    <w:name w:val="规范正文"/>
    <w:basedOn w:val="a3"/>
    <w:qFormat/>
    <w:pPr>
      <w:numPr>
        <w:numId w:val="17"/>
      </w:numPr>
      <w:adjustRightInd w:val="0"/>
      <w:textAlignment w:val="baseline"/>
    </w:pPr>
    <w:rPr>
      <w:b/>
      <w:kern w:val="0"/>
      <w:sz w:val="24"/>
    </w:rPr>
  </w:style>
  <w:style w:type="character" w:customStyle="1" w:styleId="sos1">
    <w:name w:val="sos1"/>
    <w:basedOn w:val="a4"/>
    <w:qFormat/>
    <w:rPr>
      <w:spacing w:val="300"/>
      <w:sz w:val="21"/>
      <w:szCs w:val="21"/>
    </w:rPr>
  </w:style>
  <w:style w:type="character" w:customStyle="1" w:styleId="CharChar">
    <w:name w:val="Char Char"/>
    <w:basedOn w:val="a4"/>
    <w:rPr>
      <w:rFonts w:eastAsia="宋体"/>
      <w:b/>
      <w:bCs/>
      <w:kern w:val="2"/>
      <w:sz w:val="28"/>
      <w:szCs w:val="28"/>
      <w:lang w:val="en-US" w:eastAsia="zh-CN" w:bidi="ar-SA"/>
    </w:rPr>
  </w:style>
  <w:style w:type="paragraph" w:customStyle="1" w:styleId="CharChar3CharCharCharChar">
    <w:name w:val="Char Char3 Char Char Char Char"/>
    <w:basedOn w:val="a3"/>
    <w:next w:val="a3"/>
    <w:qFormat/>
    <w:pPr>
      <w:widowControl/>
      <w:spacing w:line="360" w:lineRule="auto"/>
      <w:jc w:val="left"/>
    </w:pPr>
    <w:rPr>
      <w:kern w:val="0"/>
      <w:lang w:eastAsia="en-US"/>
    </w:rPr>
  </w:style>
  <w:style w:type="character" w:customStyle="1" w:styleId="Char6">
    <w:name w:val="正文缩进 Char"/>
    <w:basedOn w:val="a4"/>
    <w:link w:val="af"/>
    <w:rPr>
      <w:rFonts w:ascii="Times New Roman" w:eastAsia="宋体" w:hAnsi="Times New Roman" w:cs="Times New Roman"/>
      <w:szCs w:val="24"/>
    </w:rPr>
  </w:style>
  <w:style w:type="paragraph" w:customStyle="1" w:styleId="affffc">
    <w:name w:val="符号与编号"/>
    <w:basedOn w:val="a3"/>
    <w:link w:val="Charff"/>
    <w:qFormat/>
    <w:pPr>
      <w:spacing w:afterLines="50" w:line="400" w:lineRule="atLeast"/>
      <w:jc w:val="left"/>
    </w:pPr>
    <w:rPr>
      <w:sz w:val="24"/>
      <w:szCs w:val="24"/>
    </w:rPr>
  </w:style>
  <w:style w:type="paragraph" w:customStyle="1" w:styleId="affffd">
    <w:name w:val="表格"/>
    <w:basedOn w:val="7"/>
    <w:pPr>
      <w:keepNext w:val="0"/>
      <w:keepLines w:val="0"/>
      <w:framePr w:wrap="around" w:vAnchor="text" w:hAnchor="text" w:y="1"/>
      <w:widowControl w:val="0"/>
      <w:numPr>
        <w:ilvl w:val="0"/>
        <w:numId w:val="0"/>
      </w:numPr>
      <w:tabs>
        <w:tab w:val="clear" w:pos="432"/>
        <w:tab w:val="left" w:pos="3660"/>
      </w:tabs>
      <w:spacing w:before="0" w:after="0" w:line="400" w:lineRule="atLeast"/>
      <w:ind w:left="3660" w:hanging="420"/>
      <w:jc w:val="both"/>
      <w:outlineLvl w:val="9"/>
    </w:pPr>
    <w:rPr>
      <w:b w:val="0"/>
      <w:kern w:val="2"/>
    </w:rPr>
  </w:style>
  <w:style w:type="paragraph" w:customStyle="1" w:styleId="affffe">
    <w:name w:val="表内容"/>
    <w:rPr>
      <w:rFonts w:ascii="宋体" w:eastAsia="宋体" w:hAnsi="Times New Roman" w:cs="Times New Roman"/>
      <w:kern w:val="21"/>
      <w:sz w:val="24"/>
      <w:szCs w:val="24"/>
    </w:rPr>
  </w:style>
  <w:style w:type="paragraph" w:customStyle="1" w:styleId="1">
    <w:name w:val="列表数字1）"/>
    <w:next w:val="a9"/>
    <w:pPr>
      <w:numPr>
        <w:numId w:val="18"/>
      </w:numPr>
      <w:tabs>
        <w:tab w:val="left" w:pos="900"/>
      </w:tabs>
      <w:spacing w:line="360" w:lineRule="auto"/>
    </w:pPr>
    <w:rPr>
      <w:rFonts w:ascii="Times New Roman" w:eastAsia="宋体" w:hAnsi="Times New Roman" w:cs="Times New Roman"/>
      <w:sz w:val="24"/>
    </w:rPr>
  </w:style>
  <w:style w:type="paragraph" w:customStyle="1" w:styleId="Char10">
    <w:name w:val="Char1"/>
    <w:basedOn w:val="a3"/>
    <w:rPr>
      <w:szCs w:val="24"/>
    </w:rPr>
  </w:style>
  <w:style w:type="character" w:customStyle="1" w:styleId="c141">
    <w:name w:val="c141"/>
    <w:basedOn w:val="a4"/>
    <w:rPr>
      <w:rFonts w:ascii="ˎ̥" w:hAnsi="ˎ̥" w:hint="default"/>
      <w:color w:val="2E5C5C"/>
      <w:sz w:val="28"/>
      <w:szCs w:val="28"/>
    </w:rPr>
  </w:style>
  <w:style w:type="paragraph" w:customStyle="1" w:styleId="afffff">
    <w:name w:val="正文(标准)"/>
    <w:basedOn w:val="a3"/>
    <w:pPr>
      <w:tabs>
        <w:tab w:val="left" w:pos="420"/>
      </w:tabs>
      <w:ind w:left="420" w:hanging="420"/>
    </w:pPr>
    <w:rPr>
      <w:szCs w:val="24"/>
    </w:rPr>
  </w:style>
  <w:style w:type="paragraph" w:customStyle="1" w:styleId="DefaultParagraphFontParaChar">
    <w:name w:val="Default Paragraph Font Para Char"/>
    <w:basedOn w:val="a3"/>
    <w:pPr>
      <w:widowControl/>
      <w:spacing w:after="160" w:line="240" w:lineRule="exact"/>
      <w:jc w:val="left"/>
    </w:pPr>
    <w:rPr>
      <w:rFonts w:ascii="Verdana" w:hAnsi="Verdana"/>
      <w:kern w:val="0"/>
      <w:sz w:val="20"/>
      <w:lang w:eastAsia="en-US"/>
    </w:rPr>
  </w:style>
  <w:style w:type="paragraph" w:customStyle="1" w:styleId="074">
    <w:name w:val="样式 宋体 首行缩进:  0.74 厘米"/>
    <w:basedOn w:val="a3"/>
    <w:rPr>
      <w:rFonts w:ascii="宋体" w:hAnsi="宋体" w:cs="宋体"/>
      <w:color w:val="000000"/>
      <w:szCs w:val="21"/>
    </w:rPr>
  </w:style>
  <w:style w:type="paragraph" w:customStyle="1" w:styleId="2H2Underrubrik1prop2h2l22ndlevelTitre22Header21">
    <w:name w:val="样式 标题 2H2Underrubrik1prop2h2l22nd levelTitre22Header 2...1"/>
    <w:basedOn w:val="23"/>
    <w:pPr>
      <w:keepNext/>
      <w:keepLines/>
      <w:numPr>
        <w:ilvl w:val="0"/>
        <w:numId w:val="0"/>
      </w:numPr>
      <w:tabs>
        <w:tab w:val="clear" w:pos="432"/>
      </w:tabs>
      <w:spacing w:before="50" w:after="50" w:line="376" w:lineRule="auto"/>
    </w:pPr>
    <w:rPr>
      <w:rFonts w:ascii="黑体" w:eastAsiaTheme="minorEastAsia" w:hAnsi="Times New Roman"/>
      <w:kern w:val="2"/>
      <w:sz w:val="32"/>
      <w:szCs w:val="20"/>
    </w:rPr>
  </w:style>
  <w:style w:type="paragraph" w:customStyle="1" w:styleId="afffff0">
    <w:name w:val="样式 标准文本 + 加粗 下划线"/>
    <w:basedOn w:val="afff1"/>
    <w:pPr>
      <w:ind w:firstLine="482"/>
    </w:pPr>
    <w:rPr>
      <w:rFonts w:ascii="宋体" w:hAnsi="Arial Narrow"/>
      <w:b/>
      <w:bCs/>
      <w:szCs w:val="24"/>
    </w:rPr>
  </w:style>
  <w:style w:type="paragraph" w:customStyle="1" w:styleId="afffff1">
    <w:name w:val="样式 标准文本"/>
    <w:basedOn w:val="afff1"/>
    <w:qFormat/>
    <w:rPr>
      <w:bCs/>
    </w:rPr>
  </w:style>
  <w:style w:type="character" w:customStyle="1" w:styleId="Charfb">
    <w:name w:val="封面大标题 Char"/>
    <w:basedOn w:val="a4"/>
    <w:link w:val="afff4"/>
    <w:rPr>
      <w:rFonts w:ascii="黑体" w:eastAsia="黑体" w:hAnsi="Times New Roman" w:cs="宋体"/>
      <w:b/>
      <w:bCs/>
      <w:sz w:val="52"/>
      <w:szCs w:val="20"/>
    </w:rPr>
  </w:style>
  <w:style w:type="paragraph" w:customStyle="1" w:styleId="pic0">
    <w:name w:val="pic居中"/>
    <w:basedOn w:val="a3"/>
    <w:qFormat/>
    <w:pPr>
      <w:spacing w:line="360" w:lineRule="auto"/>
      <w:jc w:val="center"/>
    </w:pPr>
    <w:rPr>
      <w:rFonts w:cs="宋体"/>
      <w:sz w:val="24"/>
    </w:rPr>
  </w:style>
  <w:style w:type="paragraph" w:customStyle="1" w:styleId="203">
    <w:name w:val="样式 列表项目符号 2 + 段前: 0.3 行"/>
    <w:basedOn w:val="20"/>
    <w:link w:val="203Char"/>
    <w:pPr>
      <w:numPr>
        <w:numId w:val="0"/>
      </w:numPr>
      <w:tabs>
        <w:tab w:val="left" w:pos="1157"/>
      </w:tabs>
      <w:spacing w:beforeLines="30"/>
      <w:ind w:left="1157" w:hanging="420"/>
    </w:pPr>
    <w:rPr>
      <w:rFonts w:cs="宋体"/>
      <w:bCs/>
      <w:i/>
      <w:szCs w:val="21"/>
    </w:rPr>
  </w:style>
  <w:style w:type="paragraph" w:customStyle="1" w:styleId="afffff2">
    <w:name w:val="大全正文"/>
    <w:basedOn w:val="a3"/>
    <w:pPr>
      <w:autoSpaceDE w:val="0"/>
      <w:autoSpaceDN w:val="0"/>
      <w:adjustRightInd w:val="0"/>
      <w:spacing w:beforeLines="50" w:line="360" w:lineRule="auto"/>
      <w:ind w:firstLineChars="225" w:firstLine="225"/>
      <w:jc w:val="left"/>
    </w:pPr>
    <w:rPr>
      <w:rFonts w:ascii="宋体"/>
      <w:kern w:val="0"/>
      <w:sz w:val="24"/>
      <w:szCs w:val="24"/>
    </w:rPr>
  </w:style>
  <w:style w:type="character" w:customStyle="1" w:styleId="203Char">
    <w:name w:val="样式 列表项目符号 2 + 段前: 0.3 行 Char"/>
    <w:basedOn w:val="a4"/>
    <w:link w:val="203"/>
    <w:rPr>
      <w:rFonts w:ascii="Times New Roman" w:eastAsia="宋体" w:hAnsi="Times New Roman" w:cs="宋体"/>
      <w:bCs/>
      <w:i/>
      <w:szCs w:val="21"/>
    </w:rPr>
  </w:style>
  <w:style w:type="paragraph" w:customStyle="1" w:styleId="Char11">
    <w:name w:val="Char11"/>
    <w:basedOn w:val="a3"/>
    <w:rPr>
      <w:rFonts w:ascii="Tahoma" w:hAnsi="Tahoma"/>
      <w:sz w:val="24"/>
    </w:rPr>
  </w:style>
  <w:style w:type="paragraph" w:customStyle="1" w:styleId="FCHBid1">
    <w:name w:val="FCH Bid缩进1"/>
    <w:basedOn w:val="a3"/>
    <w:qFormat/>
    <w:pPr>
      <w:numPr>
        <w:numId w:val="19"/>
      </w:numPr>
      <w:tabs>
        <w:tab w:val="left" w:pos="540"/>
      </w:tabs>
      <w:snapToGrid w:val="0"/>
      <w:spacing w:beforeLines="50" w:line="288" w:lineRule="auto"/>
      <w:ind w:left="540" w:hanging="540"/>
    </w:pPr>
    <w:rPr>
      <w:sz w:val="24"/>
      <w:szCs w:val="24"/>
    </w:rPr>
  </w:style>
  <w:style w:type="paragraph" w:customStyle="1" w:styleId="FCHBid">
    <w:name w:val="FCH Bid 正文"/>
    <w:basedOn w:val="a3"/>
    <w:link w:val="FCHBidChar"/>
    <w:pPr>
      <w:spacing w:line="360" w:lineRule="auto"/>
      <w:ind w:firstLineChars="200" w:firstLine="200"/>
    </w:pPr>
    <w:rPr>
      <w:sz w:val="24"/>
      <w:szCs w:val="24"/>
    </w:rPr>
  </w:style>
  <w:style w:type="paragraph" w:customStyle="1" w:styleId="FCH2">
    <w:name w:val="FCH 缩进2"/>
    <w:basedOn w:val="a3"/>
    <w:qFormat/>
    <w:pPr>
      <w:widowControl/>
      <w:numPr>
        <w:ilvl w:val="1"/>
        <w:numId w:val="20"/>
      </w:numPr>
      <w:tabs>
        <w:tab w:val="left" w:pos="540"/>
      </w:tabs>
      <w:spacing w:beforeLines="20" w:line="288" w:lineRule="auto"/>
      <w:ind w:left="540" w:firstLine="0"/>
      <w:jc w:val="left"/>
    </w:pPr>
    <w:rPr>
      <w:kern w:val="0"/>
      <w:sz w:val="24"/>
      <w:szCs w:val="24"/>
    </w:rPr>
  </w:style>
  <w:style w:type="character" w:customStyle="1" w:styleId="FCHBidChar">
    <w:name w:val="FCH Bid 正文 Char"/>
    <w:basedOn w:val="a4"/>
    <w:link w:val="FCHBid"/>
    <w:rPr>
      <w:rFonts w:ascii="Times New Roman" w:eastAsia="宋体" w:hAnsi="Times New Roman" w:cs="Times New Roman"/>
      <w:sz w:val="24"/>
      <w:szCs w:val="24"/>
    </w:rPr>
  </w:style>
  <w:style w:type="paragraph" w:customStyle="1" w:styleId="Char20">
    <w:name w:val="Char2"/>
    <w:basedOn w:val="a3"/>
    <w:qFormat/>
    <w:rPr>
      <w:rFonts w:ascii="Tahoma" w:hAnsi="Tahoma"/>
      <w:sz w:val="24"/>
    </w:rPr>
  </w:style>
  <w:style w:type="character" w:customStyle="1" w:styleId="YZChar">
    <w:name w:val="YZ加重突出 Char"/>
    <w:basedOn w:val="YZ20Char"/>
    <w:link w:val="YZ"/>
    <w:rPr>
      <w:rFonts w:ascii="Times New Roman" w:eastAsia="宋体" w:hAnsi="Times New Roman" w:cs="宋体"/>
      <w:b/>
      <w:bCs/>
      <w:sz w:val="24"/>
      <w:szCs w:val="20"/>
      <w:u w:val="single"/>
    </w:rPr>
  </w:style>
  <w:style w:type="paragraph" w:customStyle="1" w:styleId="2d">
    <w:name w:val="正文2"/>
    <w:qFormat/>
    <w:pPr>
      <w:spacing w:line="360" w:lineRule="auto"/>
      <w:ind w:firstLine="425"/>
    </w:pPr>
    <w:rPr>
      <w:rFonts w:ascii="Times New Roman" w:eastAsia="宋体" w:hAnsi="Times New Roman" w:cs="Times New Roman"/>
    </w:rPr>
  </w:style>
  <w:style w:type="paragraph" w:customStyle="1" w:styleId="3h33rdlevel3H3l3CTsect123111Level3TopicHe">
    <w:name w:val="样式 标题 3h33rd level3H3l3CTsect1.2.31.1.1Level 3 Topic He..."/>
    <w:basedOn w:val="31"/>
    <w:link w:val="3h33rdlevel3H3l3CTsect123111Level3TopicHeChar"/>
    <w:pPr>
      <w:widowControl w:val="0"/>
      <w:numPr>
        <w:ilvl w:val="0"/>
        <w:numId w:val="0"/>
      </w:numPr>
      <w:tabs>
        <w:tab w:val="clear" w:pos="432"/>
        <w:tab w:val="left" w:pos="1980"/>
      </w:tabs>
      <w:spacing w:line="400" w:lineRule="exact"/>
      <w:ind w:left="284"/>
      <w:jc w:val="both"/>
    </w:pPr>
    <w:rPr>
      <w:rFonts w:ascii="Arial" w:eastAsia="黑体" w:hAnsi="Arial" w:cs="宋体"/>
      <w:bCs w:val="0"/>
      <w:kern w:val="2"/>
      <w:sz w:val="24"/>
      <w:szCs w:val="20"/>
    </w:rPr>
  </w:style>
  <w:style w:type="character" w:customStyle="1" w:styleId="3h33rdlevel3H3l3CTsect123111Level3TopicHeChar">
    <w:name w:val="样式 标题 3h33rd level3H3l3CTsect1.2.31.1.1Level 3 Topic He... Char"/>
    <w:basedOn w:val="a4"/>
    <w:link w:val="3h33rdlevel3H3l3CTsect123111Level3TopicHe"/>
    <w:qFormat/>
    <w:rPr>
      <w:rFonts w:ascii="Arial" w:eastAsia="黑体" w:hAnsi="Arial" w:cs="宋体"/>
      <w:sz w:val="24"/>
      <w:szCs w:val="20"/>
    </w:rPr>
  </w:style>
  <w:style w:type="character" w:customStyle="1" w:styleId="Charf9">
    <w:name w:val="图片居中 Char"/>
    <w:basedOn w:val="a4"/>
    <w:link w:val="afff2"/>
    <w:rPr>
      <w:rFonts w:ascii="Times New Roman" w:eastAsia="宋体" w:hAnsi="Times New Roman" w:cs="宋体"/>
      <w:szCs w:val="20"/>
    </w:rPr>
  </w:style>
  <w:style w:type="paragraph" w:customStyle="1" w:styleId="CharChar1CharCharCharCharCharCharCharChar">
    <w:name w:val="Char Char1 Char Char Char Char Char Char Char Char"/>
    <w:basedOn w:val="a3"/>
    <w:qFormat/>
    <w:pPr>
      <w:widowControl/>
      <w:spacing w:after="160" w:line="240" w:lineRule="exact"/>
      <w:jc w:val="left"/>
    </w:pPr>
    <w:rPr>
      <w:rFonts w:ascii="Verdana" w:hAnsi="Verdana"/>
      <w:kern w:val="0"/>
      <w:sz w:val="20"/>
      <w:lang w:eastAsia="en-US"/>
    </w:rPr>
  </w:style>
  <w:style w:type="paragraph" w:customStyle="1" w:styleId="ES0">
    <w:name w:val="ES_字段名"/>
    <w:basedOn w:val="a3"/>
    <w:next w:val="a3"/>
    <w:link w:val="ESChar"/>
    <w:pPr>
      <w:keepNext/>
      <w:widowControl/>
      <w:ind w:leftChars="600" w:left="1260"/>
      <w:jc w:val="left"/>
    </w:pPr>
    <w:rPr>
      <w:rFonts w:ascii="楷体_GB2312" w:eastAsia="楷体_GB2312"/>
      <w:b/>
      <w:kern w:val="44"/>
      <w:szCs w:val="21"/>
    </w:rPr>
  </w:style>
  <w:style w:type="character" w:customStyle="1" w:styleId="ESChar">
    <w:name w:val="ES_字段名 Char"/>
    <w:basedOn w:val="a4"/>
    <w:link w:val="ES0"/>
    <w:qFormat/>
    <w:rPr>
      <w:rFonts w:ascii="楷体_GB2312" w:eastAsia="楷体_GB2312" w:hAnsi="Times New Roman" w:cs="Times New Roman"/>
      <w:b/>
      <w:kern w:val="44"/>
      <w:szCs w:val="21"/>
    </w:rPr>
  </w:style>
  <w:style w:type="paragraph" w:customStyle="1" w:styleId="ES1">
    <w:name w:val="ES_小条目"/>
    <w:basedOn w:val="a3"/>
    <w:next w:val="a3"/>
    <w:link w:val="ESChar0"/>
    <w:pPr>
      <w:widowControl/>
      <w:jc w:val="left"/>
    </w:pPr>
    <w:rPr>
      <w:rFonts w:ascii="楷体_GB2312" w:eastAsia="楷体_GB2312"/>
      <w:b/>
      <w:bCs/>
      <w:kern w:val="44"/>
      <w:sz w:val="24"/>
      <w:szCs w:val="24"/>
    </w:rPr>
  </w:style>
  <w:style w:type="character" w:customStyle="1" w:styleId="ESChar0">
    <w:name w:val="ES_小条目 Char"/>
    <w:basedOn w:val="a4"/>
    <w:link w:val="ES1"/>
    <w:qFormat/>
    <w:rPr>
      <w:rFonts w:ascii="楷体_GB2312" w:eastAsia="楷体_GB2312" w:hAnsi="Times New Roman" w:cs="Times New Roman"/>
      <w:b/>
      <w:bCs/>
      <w:kern w:val="44"/>
      <w:sz w:val="24"/>
      <w:szCs w:val="24"/>
    </w:rPr>
  </w:style>
  <w:style w:type="paragraph" w:customStyle="1" w:styleId="ES2">
    <w:name w:val="ES_正文"/>
    <w:basedOn w:val="a3"/>
    <w:link w:val="ESChar1"/>
    <w:qFormat/>
    <w:pPr>
      <w:ind w:firstLineChars="200" w:firstLine="200"/>
      <w:jc w:val="left"/>
    </w:pPr>
    <w:rPr>
      <w:sz w:val="28"/>
      <w:szCs w:val="24"/>
    </w:rPr>
  </w:style>
  <w:style w:type="character" w:customStyle="1" w:styleId="ESChar1">
    <w:name w:val="ES_正文 Char"/>
    <w:basedOn w:val="a4"/>
    <w:link w:val="ES2"/>
    <w:qFormat/>
    <w:rPr>
      <w:rFonts w:ascii="Times New Roman" w:eastAsia="宋体" w:hAnsi="Times New Roman" w:cs="Times New Roman"/>
      <w:sz w:val="28"/>
      <w:szCs w:val="24"/>
    </w:rPr>
  </w:style>
  <w:style w:type="paragraph" w:customStyle="1" w:styleId="CharCharCharChar">
    <w:name w:val="Char Char Char Char"/>
    <w:basedOn w:val="af2"/>
    <w:qFormat/>
    <w:pPr>
      <w:shd w:val="clear" w:color="auto" w:fill="000080"/>
    </w:pPr>
    <w:rPr>
      <w:rFonts w:ascii="Tahoma" w:hAnsi="Tahoma"/>
      <w:sz w:val="24"/>
      <w:szCs w:val="24"/>
    </w:rPr>
  </w:style>
  <w:style w:type="character" w:customStyle="1" w:styleId="Charfe">
    <w:name w:val="表格正文 Char"/>
    <w:basedOn w:val="a4"/>
    <w:link w:val="afff9"/>
    <w:qFormat/>
    <w:rPr>
      <w:rFonts w:ascii="Times New Roman" w:eastAsia="楷体_GB2312" w:hAnsi="Times New Roman" w:cs="Times New Roman"/>
      <w:sz w:val="24"/>
      <w:szCs w:val="24"/>
    </w:rPr>
  </w:style>
  <w:style w:type="paragraph" w:customStyle="1" w:styleId="42">
    <w:name w:val="样式4"/>
    <w:basedOn w:val="31"/>
    <w:pPr>
      <w:widowControl w:val="0"/>
      <w:numPr>
        <w:ilvl w:val="3"/>
        <w:numId w:val="21"/>
      </w:numPr>
      <w:spacing w:line="360" w:lineRule="auto"/>
      <w:jc w:val="both"/>
    </w:pPr>
    <w:rPr>
      <w:rFonts w:ascii="Arial" w:eastAsiaTheme="minorEastAsia" w:hAnsi="Arial"/>
      <w:b/>
      <w:kern w:val="2"/>
      <w:sz w:val="32"/>
    </w:rPr>
  </w:style>
  <w:style w:type="paragraph" w:customStyle="1" w:styleId="90">
    <w:name w:val="样式9"/>
    <w:basedOn w:val="51"/>
    <w:pPr>
      <w:widowControl w:val="0"/>
      <w:numPr>
        <w:numId w:val="21"/>
      </w:numPr>
      <w:tabs>
        <w:tab w:val="left" w:pos="425"/>
        <w:tab w:val="left" w:pos="1260"/>
      </w:tabs>
      <w:spacing w:before="120" w:after="120" w:line="360" w:lineRule="auto"/>
      <w:jc w:val="both"/>
    </w:pPr>
    <w:rPr>
      <w:rFonts w:eastAsia="仿宋_GB2312"/>
      <w:sz w:val="24"/>
    </w:rPr>
  </w:style>
  <w:style w:type="paragraph" w:customStyle="1" w:styleId="4H4heading4RefHeading1rh1Headingsqlsect1234">
    <w:name w:val="样式 标题 4H4heading 4Ref Heading 1rh1Heading sqlsect 1.2.3.4..."/>
    <w:basedOn w:val="41"/>
    <w:pPr>
      <w:widowControl w:val="0"/>
      <w:numPr>
        <w:ilvl w:val="0"/>
        <w:numId w:val="0"/>
      </w:numPr>
      <w:tabs>
        <w:tab w:val="clear" w:pos="432"/>
        <w:tab w:val="clear" w:pos="864"/>
        <w:tab w:val="left" w:pos="2400"/>
      </w:tabs>
      <w:spacing w:beforeLines="50" w:afterLines="50" w:line="360" w:lineRule="auto"/>
      <w:ind w:left="567" w:hanging="567"/>
    </w:pPr>
    <w:rPr>
      <w:rFonts w:eastAsiaTheme="minorEastAsia" w:cs="宋体"/>
      <w:kern w:val="2"/>
      <w:szCs w:val="20"/>
    </w:rPr>
  </w:style>
  <w:style w:type="character" w:customStyle="1" w:styleId="afffff3">
    <w:name w:val="着重标记"/>
    <w:basedOn w:val="a4"/>
    <w:rPr>
      <w:b/>
      <w:bCs/>
      <w:sz w:val="24"/>
      <w:u w:val="single"/>
    </w:rPr>
  </w:style>
  <w:style w:type="character" w:customStyle="1" w:styleId="hei16b">
    <w:name w:val="hei16b"/>
    <w:basedOn w:val="a4"/>
  </w:style>
  <w:style w:type="paragraph" w:customStyle="1" w:styleId="CharChar0">
    <w:name w:val="小四 段落 宋体 Char Char"/>
    <w:basedOn w:val="a3"/>
    <w:link w:val="CharCharChar0"/>
    <w:pPr>
      <w:spacing w:line="360" w:lineRule="auto"/>
      <w:ind w:firstLineChars="200" w:firstLine="480"/>
    </w:pPr>
    <w:rPr>
      <w:rFonts w:ascii="宋体" w:hAnsi="宋体"/>
      <w:sz w:val="24"/>
      <w:szCs w:val="24"/>
    </w:rPr>
  </w:style>
  <w:style w:type="character" w:customStyle="1" w:styleId="CharCharChar0">
    <w:name w:val="小四 段落 宋体 Char Char Char"/>
    <w:basedOn w:val="a4"/>
    <w:link w:val="CharChar0"/>
    <w:rPr>
      <w:rFonts w:ascii="宋体" w:eastAsia="宋体" w:hAnsi="宋体" w:cs="Times New Roman"/>
      <w:sz w:val="24"/>
      <w:szCs w:val="24"/>
    </w:rPr>
  </w:style>
  <w:style w:type="paragraph" w:customStyle="1" w:styleId="82">
    <w:name w:val="8"/>
    <w:basedOn w:val="a3"/>
    <w:next w:val="af"/>
    <w:pPr>
      <w:widowControl/>
      <w:spacing w:line="360" w:lineRule="auto"/>
      <w:ind w:firstLine="420"/>
      <w:jc w:val="left"/>
    </w:pPr>
    <w:rPr>
      <w:rFonts w:ascii="宋体" w:hAnsi="宋体"/>
      <w:kern w:val="0"/>
      <w:szCs w:val="24"/>
    </w:rPr>
  </w:style>
  <w:style w:type="paragraph" w:customStyle="1" w:styleId="72">
    <w:name w:val="7"/>
    <w:basedOn w:val="a3"/>
    <w:next w:val="af"/>
    <w:pPr>
      <w:widowControl/>
      <w:spacing w:line="360" w:lineRule="auto"/>
      <w:ind w:firstLine="420"/>
      <w:jc w:val="left"/>
    </w:pPr>
    <w:rPr>
      <w:rFonts w:ascii="宋体" w:hAnsi="宋体"/>
      <w:kern w:val="0"/>
      <w:szCs w:val="24"/>
    </w:rPr>
  </w:style>
  <w:style w:type="character" w:customStyle="1" w:styleId="top11">
    <w:name w:val="top11"/>
    <w:basedOn w:val="a4"/>
    <w:qFormat/>
  </w:style>
  <w:style w:type="paragraph" w:customStyle="1" w:styleId="CharCharCharCharCharCharCharCharCharChar">
    <w:name w:val="Char Char Char Char Char Char Char Char Char Char"/>
    <w:basedOn w:val="af2"/>
    <w:pPr>
      <w:shd w:val="clear" w:color="auto" w:fill="000080"/>
    </w:pPr>
    <w:rPr>
      <w:rFonts w:ascii="Tahoma" w:hAnsi="Tahoma"/>
      <w:sz w:val="24"/>
      <w:szCs w:val="24"/>
    </w:rPr>
  </w:style>
  <w:style w:type="paragraph" w:customStyle="1" w:styleId="Byline0">
    <w:name w:val="Byline"/>
    <w:basedOn w:val="a3"/>
    <w:next w:val="a3"/>
    <w:pPr>
      <w:widowControl/>
      <w:spacing w:after="120" w:line="200" w:lineRule="exact"/>
      <w:ind w:right="-357"/>
      <w:jc w:val="left"/>
    </w:pPr>
    <w:rPr>
      <w:rFonts w:ascii="Arial" w:hAnsi="Arial" w:cs="Arial"/>
      <w:i/>
      <w:iCs/>
      <w:kern w:val="0"/>
      <w:sz w:val="20"/>
      <w:lang w:eastAsia="en-US"/>
    </w:rPr>
  </w:style>
  <w:style w:type="character" w:customStyle="1" w:styleId="myp111">
    <w:name w:val="myp111"/>
    <w:basedOn w:val="a4"/>
    <w:rPr>
      <w:rFonts w:ascii="ˎ̥" w:hAnsi="ˎ̥" w:hint="default"/>
      <w:color w:val="000000"/>
      <w:sz w:val="22"/>
      <w:szCs w:val="22"/>
      <w:u w:val="none"/>
    </w:rPr>
  </w:style>
  <w:style w:type="paragraph" w:customStyle="1" w:styleId="hiscIndent">
    <w:name w:val="hisc Indent 正文"/>
    <w:basedOn w:val="a3"/>
    <w:link w:val="hiscIndentChar"/>
    <w:qFormat/>
    <w:pPr>
      <w:ind w:firstLine="420"/>
    </w:pPr>
    <w:rPr>
      <w:rFonts w:ascii="楷体_GB2312" w:eastAsia="楷体_GB2312" w:hAnsi="楷体_GB2312"/>
    </w:rPr>
  </w:style>
  <w:style w:type="character" w:customStyle="1" w:styleId="hiscIndentChar">
    <w:name w:val="hisc Indent 正文 Char"/>
    <w:basedOn w:val="a4"/>
    <w:link w:val="hiscIndent"/>
    <w:rPr>
      <w:rFonts w:ascii="楷体_GB2312" w:eastAsia="楷体_GB2312" w:hAnsi="楷体_GB2312" w:cs="Times New Roman"/>
      <w:szCs w:val="20"/>
    </w:rPr>
  </w:style>
  <w:style w:type="character" w:customStyle="1" w:styleId="Char7">
    <w:name w:val="题注 Char"/>
    <w:basedOn w:val="a4"/>
    <w:link w:val="af0"/>
    <w:qFormat/>
    <w:rPr>
      <w:rFonts w:ascii="Arial" w:eastAsia="黑体" w:hAnsi="Arial" w:cs="Arial"/>
      <w:sz w:val="20"/>
      <w:szCs w:val="20"/>
    </w:rPr>
  </w:style>
  <w:style w:type="paragraph" w:customStyle="1" w:styleId="CharCharChar1">
    <w:name w:val="Char Char Char1"/>
    <w:basedOn w:val="a3"/>
    <w:rPr>
      <w:rFonts w:ascii="Tahoma" w:hAnsi="Tahoma"/>
      <w:sz w:val="24"/>
    </w:rPr>
  </w:style>
  <w:style w:type="paragraph" w:customStyle="1" w:styleId="afffff4">
    <w:name w:val="图"/>
    <w:basedOn w:val="a3"/>
    <w:next w:val="a3"/>
    <w:qFormat/>
    <w:pPr>
      <w:jc w:val="right"/>
    </w:pPr>
    <w:rPr>
      <w:rFonts w:ascii="宋体" w:hAnsi="宋体"/>
      <w:b/>
      <w:sz w:val="24"/>
      <w:szCs w:val="24"/>
    </w:rPr>
  </w:style>
  <w:style w:type="paragraph" w:customStyle="1" w:styleId="ES3">
    <w:name w:val="ES_换行"/>
    <w:link w:val="ESChar2"/>
    <w:qFormat/>
    <w:rPr>
      <w:rFonts w:ascii="Times New Roman" w:eastAsia="宋体" w:hAnsi="Times New Roman" w:cs="Times New Roman"/>
      <w:bCs/>
      <w:kern w:val="44"/>
      <w:sz w:val="21"/>
      <w:szCs w:val="44"/>
    </w:rPr>
  </w:style>
  <w:style w:type="character" w:customStyle="1" w:styleId="ESChar2">
    <w:name w:val="ES_换行 Char"/>
    <w:basedOn w:val="a4"/>
    <w:link w:val="ES3"/>
    <w:qFormat/>
    <w:rPr>
      <w:rFonts w:ascii="Times New Roman" w:eastAsia="宋体" w:hAnsi="Times New Roman" w:cs="Times New Roman"/>
      <w:bCs/>
      <w:kern w:val="44"/>
      <w:szCs w:val="44"/>
    </w:rPr>
  </w:style>
  <w:style w:type="paragraph" w:customStyle="1" w:styleId="ES">
    <w:name w:val="ES_功能点"/>
    <w:next w:val="ES3"/>
    <w:link w:val="ESChar3"/>
    <w:pPr>
      <w:numPr>
        <w:numId w:val="22"/>
      </w:numPr>
    </w:pPr>
    <w:rPr>
      <w:rFonts w:ascii="黑体" w:eastAsia="黑体" w:hAnsi="Times New Roman" w:cs="Times New Roman"/>
      <w:kern w:val="2"/>
      <w:sz w:val="28"/>
      <w:szCs w:val="28"/>
    </w:rPr>
  </w:style>
  <w:style w:type="character" w:customStyle="1" w:styleId="ESChar3">
    <w:name w:val="ES_功能点 Char"/>
    <w:basedOn w:val="a4"/>
    <w:link w:val="ES"/>
    <w:qFormat/>
    <w:rPr>
      <w:rFonts w:ascii="黑体" w:eastAsia="黑体" w:hAnsi="Times New Roman" w:cs="Times New Roman"/>
      <w:sz w:val="28"/>
      <w:szCs w:val="28"/>
    </w:rPr>
  </w:style>
  <w:style w:type="paragraph" w:customStyle="1" w:styleId="ES4">
    <w:name w:val="ES_题注"/>
    <w:next w:val="ES3"/>
    <w:link w:val="ESChar4"/>
    <w:qFormat/>
    <w:pPr>
      <w:jc w:val="center"/>
    </w:pPr>
    <w:rPr>
      <w:rFonts w:ascii="Arial" w:eastAsia="黑体" w:hAnsi="Arial" w:cs="Arial"/>
      <w:b/>
      <w:bCs/>
      <w:kern w:val="2"/>
      <w:szCs w:val="32"/>
    </w:rPr>
  </w:style>
  <w:style w:type="character" w:customStyle="1" w:styleId="ESChar4">
    <w:name w:val="ES_题注 Char"/>
    <w:basedOn w:val="a4"/>
    <w:link w:val="ES4"/>
    <w:rPr>
      <w:rFonts w:ascii="Arial" w:eastAsia="黑体" w:hAnsi="Arial" w:cs="Arial"/>
      <w:b/>
      <w:bCs/>
      <w:sz w:val="20"/>
      <w:szCs w:val="32"/>
    </w:rPr>
  </w:style>
  <w:style w:type="character" w:customStyle="1" w:styleId="3h33rdlevel3H3l3CTsect123111Level3TopicHeCharChar">
    <w:name w:val="样式 标题 3h33rd level3H3l3CTsect1.2.31.1.1Level 3 Topic He... Char Char"/>
    <w:basedOn w:val="a4"/>
    <w:rPr>
      <w:rFonts w:eastAsia="宋体" w:cs="宋体"/>
      <w:b/>
      <w:bCs/>
      <w:kern w:val="2"/>
      <w:sz w:val="28"/>
      <w:szCs w:val="32"/>
      <w:lang w:val="en-US" w:eastAsia="zh-CN" w:bidi="ar-SA"/>
    </w:rPr>
  </w:style>
  <w:style w:type="paragraph" w:customStyle="1" w:styleId="4H4heading4RefHeading1rh1Headingsqlsect12341">
    <w:name w:val="样式 标题 4H4heading 4Ref Heading 1rh1Heading sqlsect 1.2.3.4...1"/>
    <w:basedOn w:val="41"/>
    <w:link w:val="4H4heading4RefHeading1rh1Headingsqlsect12341Char"/>
    <w:pPr>
      <w:widowControl w:val="0"/>
      <w:numPr>
        <w:ilvl w:val="0"/>
        <w:numId w:val="0"/>
      </w:numPr>
      <w:tabs>
        <w:tab w:val="clear" w:pos="432"/>
        <w:tab w:val="clear" w:pos="864"/>
        <w:tab w:val="left" w:pos="2400"/>
      </w:tabs>
      <w:adjustRightInd w:val="0"/>
      <w:spacing w:before="156" w:after="156" w:line="360" w:lineRule="auto"/>
    </w:pPr>
  </w:style>
  <w:style w:type="character" w:customStyle="1" w:styleId="4H4heading4RefHeading1rh1Headingsqlsect12341Char">
    <w:name w:val="样式 标题 4H4heading 4Ref Heading 1rh1Heading sqlsect 1.2.3.4...1 Char"/>
    <w:basedOn w:val="4Char"/>
    <w:link w:val="4H4heading4RefHeading1rh1Headingsqlsect12341"/>
    <w:rPr>
      <w:rFonts w:ascii="Arial" w:eastAsia="黑体" w:hAnsi="Arial" w:cs="Times New Roman"/>
      <w:b/>
      <w:bCs/>
      <w:kern w:val="0"/>
      <w:sz w:val="28"/>
      <w:szCs w:val="28"/>
    </w:rPr>
  </w:style>
  <w:style w:type="paragraph" w:customStyle="1" w:styleId="4H4heading4RefHeading1rh1Headingsqlsect12342">
    <w:name w:val="样式 标题 4H4heading 4Ref Heading 1rh1Heading sqlsect 1.2.3.4...2"/>
    <w:basedOn w:val="41"/>
    <w:link w:val="4H4heading4RefHeading1rh1Headingsqlsect12342Char"/>
    <w:pPr>
      <w:widowControl w:val="0"/>
      <w:numPr>
        <w:ilvl w:val="0"/>
        <w:numId w:val="0"/>
      </w:numPr>
      <w:tabs>
        <w:tab w:val="clear" w:pos="432"/>
        <w:tab w:val="clear" w:pos="864"/>
        <w:tab w:val="left" w:pos="2400"/>
      </w:tabs>
      <w:spacing w:before="156" w:after="156" w:line="360" w:lineRule="auto"/>
    </w:pPr>
  </w:style>
  <w:style w:type="character" w:customStyle="1" w:styleId="4H4heading4RefHeading1rh1Headingsqlsect12342Char">
    <w:name w:val="样式 标题 4H4heading 4Ref Heading 1rh1Heading sqlsect 1.2.3.4...2 Char"/>
    <w:basedOn w:val="4Char"/>
    <w:link w:val="4H4heading4RefHeading1rh1Headingsqlsect12342"/>
    <w:rPr>
      <w:rFonts w:ascii="Arial" w:eastAsia="黑体" w:hAnsi="Arial" w:cs="Times New Roman"/>
      <w:b/>
      <w:bCs/>
      <w:kern w:val="0"/>
      <w:sz w:val="28"/>
      <w:szCs w:val="28"/>
    </w:rPr>
  </w:style>
  <w:style w:type="paragraph" w:customStyle="1" w:styleId="2H2h22Header2l2Level2HeadSmallChapterReshdr2">
    <w:name w:val="样式 标题 2H2h22Header 2l2Level 2 HeadSmall Chapter)Reshdr2..."/>
    <w:basedOn w:val="a3"/>
    <w:qFormat/>
    <w:rPr>
      <w:szCs w:val="24"/>
    </w:rPr>
  </w:style>
  <w:style w:type="paragraph" w:customStyle="1" w:styleId="2e">
    <w:name w:val="2级标题"/>
    <w:basedOn w:val="23"/>
    <w:qFormat/>
    <w:pPr>
      <w:widowControl/>
      <w:numPr>
        <w:numId w:val="0"/>
      </w:numPr>
      <w:spacing w:before="120" w:after="120" w:line="360" w:lineRule="auto"/>
    </w:pPr>
    <w:rPr>
      <w:rFonts w:ascii="宋体" w:eastAsia="宋体" w:hAnsi="宋体" w:cs="Times New Roman"/>
      <w:kern w:val="2"/>
      <w:sz w:val="24"/>
      <w:szCs w:val="24"/>
    </w:rPr>
  </w:style>
  <w:style w:type="paragraph" w:customStyle="1" w:styleId="afffff5">
    <w:name w:val="我的样式"/>
    <w:basedOn w:val="a3"/>
    <w:qFormat/>
    <w:pPr>
      <w:widowControl/>
      <w:spacing w:before="50" w:line="300" w:lineRule="auto"/>
      <w:ind w:firstLine="454"/>
      <w:jc w:val="left"/>
    </w:pPr>
    <w:rPr>
      <w:rFonts w:ascii="宋体" w:hAnsi="宋体"/>
      <w:snapToGrid w:val="0"/>
      <w:color w:val="000000"/>
      <w:kern w:val="0"/>
      <w:sz w:val="24"/>
    </w:rPr>
  </w:style>
  <w:style w:type="paragraph" w:customStyle="1" w:styleId="17">
    <w:name w:val="正文文本1"/>
    <w:pPr>
      <w:spacing w:line="360" w:lineRule="atLeast"/>
      <w:ind w:firstLine="446"/>
    </w:pPr>
    <w:rPr>
      <w:rFonts w:ascii="楷体" w:eastAsia="楷体" w:hAnsi="Times New Roman" w:cs="Times New Roman"/>
      <w:snapToGrid w:val="0"/>
      <w:color w:val="000000"/>
      <w:sz w:val="21"/>
    </w:rPr>
  </w:style>
  <w:style w:type="paragraph" w:customStyle="1" w:styleId="CharCharCharChar0">
    <w:name w:val="小四 段落 宋体 Char Char Char Char"/>
    <w:basedOn w:val="a3"/>
    <w:qFormat/>
    <w:pPr>
      <w:spacing w:line="360" w:lineRule="auto"/>
      <w:ind w:firstLine="480"/>
    </w:pPr>
    <w:rPr>
      <w:rFonts w:ascii="宋体" w:eastAsia="新宋体" w:hAnsi="宋体"/>
      <w:sz w:val="24"/>
      <w:szCs w:val="24"/>
    </w:rPr>
  </w:style>
  <w:style w:type="paragraph" w:customStyle="1" w:styleId="afffff6">
    <w:name w:val="普通正文"/>
    <w:basedOn w:val="a3"/>
    <w:pPr>
      <w:widowControl/>
      <w:tabs>
        <w:tab w:val="left" w:pos="0"/>
      </w:tabs>
      <w:topLinePunct/>
      <w:autoSpaceDE w:val="0"/>
      <w:autoSpaceDN w:val="0"/>
      <w:adjustRightInd w:val="0"/>
      <w:spacing w:before="40" w:after="40" w:line="440" w:lineRule="exact"/>
      <w:ind w:leftChars="30" w:left="72" w:right="62" w:firstLine="425"/>
      <w:jc w:val="left"/>
      <w:textAlignment w:val="baseline"/>
    </w:pPr>
    <w:rPr>
      <w:rFonts w:ascii="宋体" w:hAnsi="宋体"/>
      <w:b/>
      <w:bCs/>
      <w:color w:val="000000"/>
      <w:kern w:val="0"/>
      <w:sz w:val="24"/>
    </w:rPr>
  </w:style>
  <w:style w:type="paragraph" w:customStyle="1" w:styleId="CharCharCharCharChar">
    <w:name w:val="小四 段落 宋体 Char Char Char Char Char"/>
    <w:basedOn w:val="a3"/>
    <w:qFormat/>
    <w:pPr>
      <w:spacing w:afterLines="50" w:line="360" w:lineRule="auto"/>
      <w:ind w:firstLineChars="200" w:firstLine="480"/>
    </w:pPr>
    <w:rPr>
      <w:rFonts w:ascii="宋体" w:hAnsi="宋体"/>
      <w:sz w:val="24"/>
      <w:szCs w:val="24"/>
    </w:rPr>
  </w:style>
  <w:style w:type="paragraph" w:customStyle="1" w:styleId="TableText">
    <w:name w:val="Table Text"/>
    <w:basedOn w:val="a3"/>
    <w:pPr>
      <w:widowControl/>
      <w:spacing w:before="60" w:after="60"/>
      <w:jc w:val="left"/>
    </w:pPr>
    <w:rPr>
      <w:kern w:val="0"/>
      <w:szCs w:val="24"/>
    </w:rPr>
  </w:style>
  <w:style w:type="paragraph" w:customStyle="1" w:styleId="Char1CharCharChar">
    <w:name w:val="Char1 Char Char Char"/>
    <w:basedOn w:val="a3"/>
    <w:qFormat/>
    <w:pPr>
      <w:adjustRightInd w:val="0"/>
      <w:spacing w:line="360" w:lineRule="auto"/>
    </w:pPr>
    <w:rPr>
      <w:kern w:val="0"/>
      <w:sz w:val="24"/>
      <w:szCs w:val="24"/>
    </w:rPr>
  </w:style>
  <w:style w:type="character" w:customStyle="1" w:styleId="Charff">
    <w:name w:val="符号与编号 Char"/>
    <w:basedOn w:val="a4"/>
    <w:link w:val="affffc"/>
    <w:rPr>
      <w:rFonts w:ascii="Times New Roman" w:eastAsia="宋体" w:hAnsi="Times New Roman" w:cs="Times New Roman"/>
      <w:sz w:val="24"/>
      <w:szCs w:val="24"/>
    </w:rPr>
  </w:style>
  <w:style w:type="paragraph" w:customStyle="1" w:styleId="Body">
    <w:name w:val="Body"/>
    <w:qFormat/>
    <w:pPr>
      <w:spacing w:before="130" w:after="130" w:line="260" w:lineRule="exact"/>
    </w:pPr>
    <w:rPr>
      <w:rFonts w:ascii="Univers" w:eastAsia="宋体" w:hAnsi="Univers" w:cs="Times New Roman"/>
      <w:color w:val="000000"/>
      <w:sz w:val="22"/>
      <w:lang w:eastAsia="en-US"/>
    </w:rPr>
  </w:style>
  <w:style w:type="paragraph" w:customStyle="1" w:styleId="ListBullet1">
    <w:name w:val="List Bullet1"/>
    <w:basedOn w:val="a3"/>
    <w:pPr>
      <w:widowControl/>
      <w:numPr>
        <w:numId w:val="23"/>
      </w:numPr>
      <w:spacing w:before="240" w:after="120" w:line="288" w:lineRule="auto"/>
      <w:ind w:left="981" w:right="57" w:hanging="357"/>
      <w:jc w:val="left"/>
    </w:pPr>
    <w:rPr>
      <w:kern w:val="0"/>
      <w:szCs w:val="24"/>
    </w:rPr>
  </w:style>
  <w:style w:type="character" w:customStyle="1" w:styleId="afffff7">
    <w:name w:val="小节"/>
    <w:basedOn w:val="a4"/>
    <w:qFormat/>
    <w:rPr>
      <w:rFonts w:eastAsia="宋体"/>
      <w:b/>
      <w:bCs/>
      <w:kern w:val="2"/>
      <w:sz w:val="32"/>
      <w:szCs w:val="32"/>
      <w:lang w:val="en-US" w:eastAsia="zh-CN" w:bidi="ar-SA"/>
    </w:rPr>
  </w:style>
  <w:style w:type="paragraph" w:customStyle="1" w:styleId="18">
    <w:name w:val="纯文本1"/>
    <w:basedOn w:val="a3"/>
    <w:next w:val="a3"/>
    <w:pPr>
      <w:widowControl/>
    </w:pPr>
    <w:rPr>
      <w:rFonts w:ascii="宋体"/>
      <w:color w:val="000000"/>
    </w:rPr>
  </w:style>
  <w:style w:type="character" w:customStyle="1" w:styleId="reg">
    <w:name w:val="reg"/>
    <w:basedOn w:val="a4"/>
  </w:style>
  <w:style w:type="paragraph" w:customStyle="1" w:styleId="afffff8">
    <w:name w:val="表格文字"/>
    <w:basedOn w:val="a3"/>
    <w:pPr>
      <w:spacing w:before="25" w:after="25"/>
      <w:jc w:val="left"/>
    </w:pPr>
    <w:rPr>
      <w:bCs/>
      <w:spacing w:val="10"/>
      <w:kern w:val="0"/>
      <w:sz w:val="24"/>
    </w:rPr>
  </w:style>
  <w:style w:type="paragraph" w:customStyle="1" w:styleId="CharCharChar1Char">
    <w:name w:val="Char Char Char1 Char"/>
    <w:basedOn w:val="af2"/>
    <w:semiHidden/>
    <w:qFormat/>
    <w:pPr>
      <w:shd w:val="clear" w:color="auto" w:fill="000080"/>
    </w:pPr>
    <w:rPr>
      <w:rFonts w:ascii="Tahoma" w:hAnsi="Tahoma" w:cs="Tahoma"/>
      <w:kern w:val="0"/>
      <w:szCs w:val="24"/>
    </w:rPr>
  </w:style>
  <w:style w:type="paragraph" w:customStyle="1" w:styleId="152">
    <w:name w:val="样式 小四 行距: 1.5 倍行距 首行缩进:  2 字符"/>
    <w:basedOn w:val="a3"/>
    <w:qFormat/>
    <w:pPr>
      <w:spacing w:line="360" w:lineRule="auto"/>
      <w:ind w:firstLineChars="200" w:firstLine="480"/>
    </w:pPr>
    <w:rPr>
      <w:rFonts w:cs="宋体"/>
      <w:sz w:val="24"/>
    </w:rPr>
  </w:style>
  <w:style w:type="paragraph" w:customStyle="1" w:styleId="afffff9">
    <w:name w:val="文档正文"/>
    <w:basedOn w:val="a3"/>
    <w:pPr>
      <w:spacing w:beforeLines="50" w:afterLines="50" w:line="0" w:lineRule="atLeast"/>
      <w:ind w:left="420" w:firstLineChars="2" w:firstLine="4"/>
    </w:pPr>
    <w:rPr>
      <w:rFonts w:hAnsi="宋体"/>
      <w:bCs/>
      <w:snapToGrid w:val="0"/>
      <w:szCs w:val="21"/>
      <w:lang w:val="zh-CN"/>
    </w:rPr>
  </w:style>
  <w:style w:type="paragraph" w:customStyle="1" w:styleId="19">
    <w:name w:val="无间隔1"/>
    <w:link w:val="Charff0"/>
    <w:uiPriority w:val="1"/>
    <w:qFormat/>
    <w:pPr>
      <w:widowControl w:val="0"/>
      <w:jc w:val="both"/>
    </w:pPr>
    <w:rPr>
      <w:rFonts w:ascii="Times New Roman" w:eastAsia="宋体" w:hAnsi="Times New Roman" w:cs="Times New Roman"/>
      <w:kern w:val="2"/>
      <w:sz w:val="21"/>
      <w:szCs w:val="24"/>
    </w:rPr>
  </w:style>
  <w:style w:type="character" w:customStyle="1" w:styleId="textfont1">
    <w:name w:val="textfont1"/>
    <w:basedOn w:val="a4"/>
    <w:qFormat/>
    <w:rPr>
      <w:spacing w:val="240"/>
      <w:sz w:val="22"/>
      <w:szCs w:val="22"/>
    </w:rPr>
  </w:style>
  <w:style w:type="paragraph" w:customStyle="1" w:styleId="CharCharCharCharCharCharCharCharCharChar1">
    <w:name w:val="Char Char Char Char Char Char Char Char Char Char1"/>
    <w:basedOn w:val="a3"/>
    <w:qFormat/>
    <w:pPr>
      <w:adjustRightInd w:val="0"/>
      <w:spacing w:line="360" w:lineRule="auto"/>
    </w:pPr>
    <w:rPr>
      <w:kern w:val="0"/>
      <w:sz w:val="24"/>
    </w:rPr>
  </w:style>
  <w:style w:type="paragraph" w:customStyle="1" w:styleId="TOC1">
    <w:name w:val="TOC 标题1"/>
    <w:basedOn w:val="10"/>
    <w:next w:val="a3"/>
    <w:uiPriority w:val="39"/>
    <w:unhideWhenUsed/>
    <w:qFormat/>
    <w:pPr>
      <w:numPr>
        <w:numId w:val="0"/>
      </w:numPr>
      <w:snapToGrid/>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customStyle="1" w:styleId="Charff0">
    <w:name w:val="无间隔 Char"/>
    <w:basedOn w:val="a4"/>
    <w:link w:val="19"/>
    <w:uiPriority w:val="1"/>
    <w:qFormat/>
    <w:rPr>
      <w:rFonts w:ascii="Times New Roman" w:eastAsia="宋体" w:hAnsi="Times New Roman" w:cs="Times New Roman"/>
      <w:szCs w:val="24"/>
    </w:rPr>
  </w:style>
  <w:style w:type="paragraph" w:customStyle="1" w:styleId="afffffa">
    <w:name w:val="需求文档正文样式"/>
    <w:basedOn w:val="a3"/>
    <w:qFormat/>
    <w:pPr>
      <w:spacing w:line="360" w:lineRule="auto"/>
      <w:ind w:firstLine="437"/>
    </w:pPr>
    <w:rPr>
      <w:sz w:val="24"/>
      <w:szCs w:val="24"/>
    </w:rPr>
  </w:style>
  <w:style w:type="character" w:customStyle="1" w:styleId="CharChar2">
    <w:name w:val="标准文本 Char Char"/>
    <w:qFormat/>
    <w:rPr>
      <w:sz w:val="24"/>
    </w:rPr>
  </w:style>
  <w:style w:type="character" w:customStyle="1" w:styleId="shizi1">
    <w:name w:val="shizi1"/>
    <w:rPr>
      <w:sz w:val="21"/>
      <w:szCs w:val="21"/>
    </w:rPr>
  </w:style>
  <w:style w:type="paragraph" w:customStyle="1" w:styleId="1a">
    <w:name w:val="修订1"/>
    <w:hidden/>
    <w:uiPriority w:val="99"/>
    <w:semiHidden/>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288</Words>
  <Characters>1642</Characters>
  <Application>Microsoft Office Word</Application>
  <DocSecurity>0</DocSecurity>
  <Lines>13</Lines>
  <Paragraphs>3</Paragraphs>
  <ScaleCrop>false</ScaleCrop>
  <Company/>
  <LinksUpToDate>false</LinksUpToDate>
  <CharactersWithSpaces>1927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cwu</dc:creator>
  <cp:lastModifiedBy>user</cp:lastModifiedBy>
  <cp:revision>27</cp:revision>
  <cp:lastPrinted>2015-12-03T07:41:00Z</cp:lastPrinted>
  <dcterms:created xsi:type="dcterms:W3CDTF">2015-09-21T15:47:00Z</dcterms:created>
  <dcterms:modified xsi:type="dcterms:W3CDTF">2016-05-13T02:17:00Z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