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-17" w:rightChars="-8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技术服务需求（第一包）</w:t>
      </w:r>
    </w:p>
    <w:p>
      <w:pPr>
        <w:spacing w:line="480" w:lineRule="auto"/>
        <w:ind w:right="-17" w:rightChars="-8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中文纸本图书技术服务要求</w:t>
      </w:r>
    </w:p>
    <w:p>
      <w:pPr>
        <w:spacing w:line="480" w:lineRule="auto"/>
        <w:ind w:left="540" w:right="-17" w:rightChars="-8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一、对投标单位相关业务和技术服务的要求如下：</w:t>
      </w:r>
    </w:p>
    <w:p>
      <w:pPr>
        <w:spacing w:line="480" w:lineRule="auto"/>
        <w:ind w:left="8" w:leftChars="4" w:right="-17" w:rightChars="-8" w:firstLine="547" w:firstLine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投标单位提供的采访信息与数据应符合以下要求：</w:t>
      </w:r>
    </w:p>
    <w:p>
      <w:pPr>
        <w:tabs>
          <w:tab w:val="left" w:pos="3080"/>
        </w:tabs>
        <w:spacing w:line="480" w:lineRule="auto"/>
        <w:ind w:right="-17" w:rightChars="-8" w:firstLine="540" w:firstLineChars="22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1）投标单位须及时提供每期全品种社科新书目、科技新书目、公司书讯及其标准CNMARC或USMARC采访数据，并保证所提供图书的出版年份在</w:t>
      </w:r>
      <w:r>
        <w:rPr>
          <w:rFonts w:hint="eastAsia" w:ascii="宋体" w:hAnsi="宋体"/>
          <w:sz w:val="24"/>
          <w:lang w:val="en-US" w:eastAsia="zh-CN"/>
        </w:rPr>
        <w:t>2014</w:t>
      </w:r>
      <w:r>
        <w:rPr>
          <w:rFonts w:hint="eastAsia" w:ascii="宋体" w:hAnsi="宋体"/>
          <w:sz w:val="24"/>
        </w:rPr>
        <w:t>年以后（</w:t>
      </w:r>
      <w:r>
        <w:rPr>
          <w:rFonts w:hint="eastAsia" w:ascii="宋体" w:hAnsi="宋体"/>
          <w:sz w:val="24"/>
          <w:lang w:eastAsia="zh-CN"/>
        </w:rPr>
        <w:t>不</w:t>
      </w:r>
      <w:r>
        <w:rPr>
          <w:rFonts w:hint="eastAsia" w:ascii="宋体" w:hAnsi="宋体"/>
          <w:sz w:val="24"/>
        </w:rPr>
        <w:t>含201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年）。</w:t>
      </w:r>
    </w:p>
    <w:p>
      <w:pPr>
        <w:spacing w:line="480" w:lineRule="auto"/>
        <w:ind w:right="-17" w:rightChars="-8" w:firstLine="540" w:firstLineChars="22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投标单位能提供图书现采的场所，且现采图书的CNMARC或USMARC订购数据须在1周内提供，现采的图书须在2周内到馆。</w:t>
      </w:r>
    </w:p>
    <w:p>
      <w:pPr>
        <w:spacing w:line="480" w:lineRule="auto"/>
        <w:ind w:right="-17" w:rightChars="-8" w:firstLine="540" w:firstLineChars="22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2）对于本馆发给书商的订单，要求图书到馆周期在1个月内，如果过期没有提供相关图书，投标单位要承担一定的经济责任。对于实在找不到的图书，也须在2周内通知本馆采访人员。</w:t>
      </w:r>
    </w:p>
    <w:p>
      <w:pPr>
        <w:spacing w:line="480" w:lineRule="auto"/>
        <w:ind w:right="-17" w:rightChars="-8" w:firstLine="540" w:firstLineChars="22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3）投标单位应协助招标人在</w:t>
      </w:r>
      <w:r>
        <w:rPr>
          <w:rFonts w:hint="eastAsia" w:ascii="宋体" w:hAnsi="宋体"/>
          <w:sz w:val="24"/>
          <w:lang w:eastAsia="zh-CN"/>
        </w:rPr>
        <w:t>北京电子科技</w:t>
      </w:r>
      <w:r>
        <w:rPr>
          <w:rFonts w:hint="eastAsia" w:ascii="宋体" w:hAnsi="宋体"/>
          <w:sz w:val="24"/>
        </w:rPr>
        <w:t>学院图书馆网站上向最终读者提供推荐采购书目功能，作为采访依据之一。</w:t>
      </w:r>
    </w:p>
    <w:p>
      <w:pPr>
        <w:spacing w:line="480" w:lineRule="auto"/>
        <w:ind w:left="28" w:right="-17" w:rightChars="-8" w:firstLine="530" w:firstLineChars="22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投标单位提供的编目数据应符合以下要求：</w:t>
      </w:r>
    </w:p>
    <w:p>
      <w:pPr>
        <w:spacing w:line="480" w:lineRule="auto"/>
        <w:ind w:right="-17" w:rightChars="-8"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1）使用《中国图书馆分类法》（第五版）准确类分图书。</w:t>
      </w:r>
    </w:p>
    <w:p>
      <w:pPr>
        <w:spacing w:line="480" w:lineRule="auto"/>
        <w:ind w:right="-17" w:rightChars="-8"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2）遵循国际标准书目著录标准（ISBD）和中国文献著录国家标准等著录原则。</w:t>
      </w:r>
    </w:p>
    <w:p>
      <w:pPr>
        <w:spacing w:line="480" w:lineRule="auto"/>
        <w:ind w:right="-17" w:rightChars="-8"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3）CNMARC格式与CALIS联合编目数据库的中文格式保持一致,USMARC格式与CALIS联合编目数据库的外文格式保持一致。</w:t>
      </w:r>
    </w:p>
    <w:p>
      <w:pPr>
        <w:spacing w:line="480" w:lineRule="auto"/>
        <w:ind w:right="-17" w:rightChars="-8"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4）遵循主题分类标引原则，使用《中国分类主题词表》进行文献分类标引。</w:t>
      </w:r>
    </w:p>
    <w:p>
      <w:pPr>
        <w:spacing w:line="480" w:lineRule="auto"/>
        <w:ind w:left="28" w:right="-17" w:rightChars="-8" w:firstLine="545" w:firstLineChars="2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报订要求：投标单位应建立</w:t>
      </w:r>
      <w:r>
        <w:rPr>
          <w:rFonts w:hint="eastAsia" w:ascii="宋体" w:hAnsi="宋体"/>
          <w:sz w:val="24"/>
          <w:lang w:eastAsia="zh-CN"/>
        </w:rPr>
        <w:t>北京电子科技</w:t>
      </w:r>
      <w:r>
        <w:rPr>
          <w:rFonts w:hint="eastAsia" w:ascii="宋体" w:hAnsi="宋体"/>
          <w:sz w:val="24"/>
        </w:rPr>
        <w:t>学院图书馆预订图书工作库，并对本馆报订图书进行查重。投标单位应在各类书目每期订单截止日期前报订，及时反馈订购信息。报订图书的总订到率和一级出版社图书的订到率均不得低于85%。</w:t>
      </w:r>
    </w:p>
    <w:p>
      <w:pPr>
        <w:spacing w:line="480" w:lineRule="auto"/>
        <w:ind w:left="21" w:leftChars="10" w:right="-17" w:rightChars="-8" w:firstLine="545" w:firstLineChars="2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送货与验收要求：投标单位应根据本馆需求，定期发送图书（送货上门至指定地点），并提供二份电脑打印图书验收单。</w:t>
      </w:r>
    </w:p>
    <w:p>
      <w:pPr>
        <w:spacing w:line="480" w:lineRule="auto"/>
        <w:ind w:left="28" w:right="-17" w:rightChars="-8" w:firstLine="545" w:firstLineChars="2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加工要求：投标单位应按本馆具体要求对所发送图书加盖本馆馆藏章，及时派遣人员到馆做馆藏加工，包括</w:t>
      </w:r>
      <w:r>
        <w:rPr>
          <w:rFonts w:hint="eastAsia" w:ascii="宋体" w:hAnsi="宋体"/>
          <w:sz w:val="24"/>
          <w:lang w:eastAsia="zh-CN"/>
        </w:rPr>
        <w:t>贴电子标签、</w:t>
      </w:r>
      <w:bookmarkStart w:id="0" w:name="_GoBack"/>
      <w:bookmarkEnd w:id="0"/>
      <w:r>
        <w:rPr>
          <w:rFonts w:hint="eastAsia" w:ascii="宋体" w:hAnsi="宋体"/>
          <w:sz w:val="24"/>
        </w:rPr>
        <w:t>贴条码、分编、贴书标等。以上服务的费用应包含在优惠折扣之内，即视同免费服务。</w:t>
      </w:r>
    </w:p>
    <w:p>
      <w:pPr>
        <w:spacing w:line="480" w:lineRule="auto"/>
        <w:ind w:left="540" w:right="-17" w:rightChars="-8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二、对投标单位的图书质量要求如下：</w:t>
      </w:r>
    </w:p>
    <w:p>
      <w:pPr>
        <w:spacing w:line="480" w:lineRule="auto"/>
        <w:ind w:right="-17" w:rightChars="-8" w:firstLine="559" w:firstLineChars="233"/>
        <w:rPr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投标方</w:t>
      </w:r>
      <w:r>
        <w:rPr>
          <w:rFonts w:hint="eastAsia"/>
          <w:sz w:val="24"/>
        </w:rPr>
        <w:t>应按招标书规定和图书订单要求提供未经使用的全新、正版的图书。</w:t>
      </w:r>
    </w:p>
    <w:p>
      <w:pPr>
        <w:spacing w:line="480" w:lineRule="auto"/>
        <w:ind w:right="-17" w:rightChars="-8" w:firstLine="559" w:firstLineChars="23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投标方提供图书的质量保证期为自交货验收之日起的十二个月之内。</w:t>
      </w:r>
    </w:p>
    <w:p>
      <w:pPr>
        <w:spacing w:line="480" w:lineRule="auto"/>
        <w:ind w:right="-17" w:rightChars="-8" w:firstLine="559" w:firstLineChars="23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投标单位所提供的图书若有缺页、倒装、易散页、污损或附件缺失等质量问题，须随时无条件退换。若发现征订的图书不符合本馆馆藏要求，不论加工与否，均可退换。具体细节可在合同上详细说明。</w:t>
      </w:r>
    </w:p>
    <w:p>
      <w:pPr>
        <w:spacing w:line="480" w:lineRule="auto"/>
        <w:ind w:right="-17" w:rightChars="-8" w:firstLine="559" w:firstLineChars="23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投标单位所提供的图书不得有盗版书。一旦发现投标单位所提供的图书出现盗版，立即终止合同；并将依据相关法律追究投标方的法律责任。</w:t>
      </w:r>
    </w:p>
    <w:p>
      <w:pPr>
        <w:spacing w:line="480" w:lineRule="auto"/>
        <w:ind w:right="-17" w:rightChars="-8" w:firstLine="559" w:firstLineChars="233"/>
        <w:rPr>
          <w:rFonts w:ascii="宋体" w:hAnsi="宋体"/>
          <w:sz w:val="24"/>
        </w:rPr>
      </w:pPr>
    </w:p>
    <w:sectPr>
      <w:footerReference r:id="rId3" w:type="default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Univer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904457"/>
    </w:sdtPr>
    <w:sdtContent>
      <w:p>
        <w:pPr>
          <w:pStyle w:val="5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5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59873234">
    <w:nsid w:val="0F7D59D2"/>
    <w:multiLevelType w:val="multilevel"/>
    <w:tmpl w:val="0F7D59D2"/>
    <w:lvl w:ilvl="0" w:tentative="1">
      <w:start w:val="1"/>
      <w:numFmt w:val="decimal"/>
      <w:pStyle w:val="170"/>
      <w:lvlText w:val="%1."/>
      <w:lvlJc w:val="left"/>
      <w:pPr>
        <w:tabs>
          <w:tab w:val="left" w:pos="771"/>
        </w:tabs>
        <w:ind w:left="771" w:hanging="425"/>
      </w:pPr>
      <w:rPr>
        <w:rFonts w:hint="eastAsia"/>
      </w:rPr>
    </w:lvl>
    <w:lvl w:ilvl="1" w:tentative="1">
      <w:start w:val="1"/>
      <w:numFmt w:val="decimal"/>
      <w:pStyle w:val="171"/>
      <w:lvlText w:val="%1.%2."/>
      <w:lvlJc w:val="left"/>
      <w:pPr>
        <w:tabs>
          <w:tab w:val="left" w:pos="913"/>
        </w:tabs>
        <w:ind w:left="913" w:hanging="567"/>
      </w:pPr>
      <w:rPr>
        <w:rFonts w:hint="eastAsia"/>
      </w:rPr>
    </w:lvl>
    <w:lvl w:ilvl="2" w:tentative="1">
      <w:start w:val="1"/>
      <w:numFmt w:val="decimal"/>
      <w:pStyle w:val="172"/>
      <w:lvlText w:val="%1.%2.%3."/>
      <w:lvlJc w:val="left"/>
      <w:pPr>
        <w:tabs>
          <w:tab w:val="left" w:pos="1055"/>
        </w:tabs>
        <w:ind w:left="1055" w:hanging="709"/>
      </w:pPr>
      <w:rPr>
        <w:rFonts w:hint="eastAsia"/>
      </w:rPr>
    </w:lvl>
    <w:lvl w:ilvl="3" w:tentative="1">
      <w:start w:val="1"/>
      <w:numFmt w:val="decimal"/>
      <w:pStyle w:val="173"/>
      <w:lvlText w:val="%1.%2.%3.%4."/>
      <w:lvlJc w:val="left"/>
      <w:pPr>
        <w:tabs>
          <w:tab w:val="left" w:pos="1197"/>
        </w:tabs>
        <w:ind w:left="1197" w:hanging="851"/>
      </w:pPr>
      <w:rPr>
        <w:rFonts w:hint="eastAsia"/>
      </w:rPr>
    </w:lvl>
    <w:lvl w:ilvl="4" w:tentative="1">
      <w:start w:val="1"/>
      <w:numFmt w:val="decimal"/>
      <w:pStyle w:val="175"/>
      <w:lvlText w:val="%1.%2.%3.%4.%5."/>
      <w:lvlJc w:val="left"/>
      <w:pPr>
        <w:tabs>
          <w:tab w:val="left" w:pos="1338"/>
        </w:tabs>
        <w:ind w:left="1338" w:hanging="992"/>
      </w:pPr>
      <w:rPr>
        <w:rFonts w:hint="eastAsia"/>
      </w:rPr>
    </w:lvl>
    <w:lvl w:ilvl="5" w:tentative="1">
      <w:start w:val="1"/>
      <w:numFmt w:val="decimal"/>
      <w:pStyle w:val="174"/>
      <w:lvlText w:val="%1.%2.%3.%4.%5.%6."/>
      <w:lvlJc w:val="left"/>
      <w:pPr>
        <w:tabs>
          <w:tab w:val="left" w:pos="1480"/>
        </w:tabs>
        <w:ind w:left="1480" w:hanging="1134"/>
      </w:pPr>
      <w:rPr>
        <w:rFonts w:hint="eastAsia" w:ascii="楷体_GB2312" w:eastAsia="楷体_GB2312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622"/>
        </w:tabs>
        <w:ind w:left="1622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764"/>
        </w:tabs>
        <w:ind w:left="1764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905"/>
        </w:tabs>
        <w:ind w:left="1905" w:hanging="1559"/>
      </w:pPr>
      <w:rPr>
        <w:rFonts w:hint="eastAsia"/>
      </w:rPr>
    </w:lvl>
  </w:abstractNum>
  <w:abstractNum w:abstractNumId="1422792927">
    <w:nsid w:val="54CE18DF"/>
    <w:multiLevelType w:val="multilevel"/>
    <w:tmpl w:val="54CE18DF"/>
    <w:lvl w:ilvl="0" w:tentative="1">
      <w:start w:val="1"/>
      <w:numFmt w:val="bullet"/>
      <w:pStyle w:val="182"/>
      <w:lvlText w:val=""/>
      <w:lvlJc w:val="left"/>
      <w:pPr>
        <w:tabs>
          <w:tab w:val="left" w:pos="1407"/>
        </w:tabs>
        <w:ind w:left="1407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1827"/>
        </w:tabs>
        <w:ind w:left="1827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2247"/>
        </w:tabs>
        <w:ind w:left="2247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2667"/>
        </w:tabs>
        <w:ind w:left="2667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3087"/>
        </w:tabs>
        <w:ind w:left="3087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3507"/>
        </w:tabs>
        <w:ind w:left="3507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927"/>
        </w:tabs>
        <w:ind w:left="3927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4347"/>
        </w:tabs>
        <w:ind w:left="4347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767"/>
        </w:tabs>
        <w:ind w:left="4767" w:hanging="420"/>
      </w:pPr>
      <w:rPr>
        <w:rFonts w:hint="default" w:ascii="Wingdings" w:hAnsi="Wingdings"/>
      </w:rPr>
    </w:lvl>
  </w:abstractNum>
  <w:abstractNum w:abstractNumId="527714824">
    <w:nsid w:val="1F744A08"/>
    <w:multiLevelType w:val="multilevel"/>
    <w:tmpl w:val="1F744A08"/>
    <w:lvl w:ilvl="0" w:tentative="1">
      <w:start w:val="1"/>
      <w:numFmt w:val="bullet"/>
      <w:pStyle w:val="227"/>
      <w:lvlText w:val=""/>
      <w:lvlJc w:val="left"/>
      <w:pPr>
        <w:tabs>
          <w:tab w:val="left" w:pos="1140"/>
        </w:tabs>
        <w:ind w:left="1140" w:hanging="420"/>
      </w:pPr>
      <w:rPr>
        <w:rFonts w:hint="default" w:ascii="Wingdings" w:hAnsi="Wingdings"/>
      </w:rPr>
    </w:lvl>
    <w:lvl w:ilvl="1" w:tentative="1">
      <w:start w:val="1"/>
      <w:numFmt w:val="bullet"/>
      <w:lvlText w:val=""/>
      <w:lvlJc w:val="left"/>
      <w:pPr>
        <w:tabs>
          <w:tab w:val="left" w:pos="1560"/>
        </w:tabs>
        <w:ind w:left="156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980"/>
        </w:tabs>
        <w:ind w:left="198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2400"/>
        </w:tabs>
        <w:ind w:left="240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820"/>
        </w:tabs>
        <w:ind w:left="282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3240"/>
        </w:tabs>
        <w:ind w:left="324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660"/>
        </w:tabs>
        <w:ind w:left="366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4080"/>
        </w:tabs>
        <w:ind w:left="408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500"/>
        </w:tabs>
        <w:ind w:left="4500" w:hanging="420"/>
      </w:pPr>
      <w:rPr>
        <w:rFonts w:hint="default" w:ascii="Wingdings" w:hAnsi="Wingdings"/>
      </w:rPr>
    </w:lvl>
  </w:abstractNum>
  <w:abstractNum w:abstractNumId="1421290377">
    <w:nsid w:val="54B72B89"/>
    <w:multiLevelType w:val="multilevel"/>
    <w:tmpl w:val="54B72B89"/>
    <w:lvl w:ilvl="0" w:tentative="1">
      <w:start w:val="1"/>
      <w:numFmt w:val="bullet"/>
      <w:pStyle w:val="230"/>
      <w:lvlText w:val="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1320844722">
    <w:nsid w:val="4EBA7DB2"/>
    <w:multiLevelType w:val="singleLevel"/>
    <w:tmpl w:val="4EBA7DB2"/>
    <w:lvl w:ilvl="0" w:tentative="1">
      <w:start w:val="1"/>
      <w:numFmt w:val="bullet"/>
      <w:pStyle w:val="238"/>
      <w:lvlText w:val=""/>
      <w:lvlJc w:val="left"/>
      <w:pPr>
        <w:tabs>
          <w:tab w:val="left" w:pos="814"/>
        </w:tabs>
        <w:ind w:left="425" w:firstLine="29"/>
      </w:pPr>
      <w:rPr>
        <w:rFonts w:hint="default" w:ascii="Wingdings" w:hAnsi="Wingdings"/>
        <w:b w:val="0"/>
        <w:i w:val="0"/>
        <w:sz w:val="24"/>
      </w:rPr>
    </w:lvl>
  </w:abstractNum>
  <w:abstractNum w:abstractNumId="124545896">
    <w:nsid w:val="076C6B68"/>
    <w:multiLevelType w:val="multilevel"/>
    <w:tmpl w:val="076C6B68"/>
    <w:lvl w:ilvl="0" w:tentative="1">
      <w:start w:val="1"/>
      <w:numFmt w:val="bullet"/>
      <w:pStyle w:val="253"/>
      <w:lvlText w:val=""/>
      <w:lvlJc w:val="left"/>
      <w:pPr>
        <w:tabs>
          <w:tab w:val="left" w:pos="620"/>
        </w:tabs>
        <w:ind w:left="62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2" w:tentative="1">
      <w:start w:val="1"/>
      <w:numFmt w:val="japaneseCounting"/>
      <w:lvlText w:val="%3、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83066358">
    <w:nsid w:val="04F37DF6"/>
    <w:multiLevelType w:val="multilevel"/>
    <w:tmpl w:val="04F37DF6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pStyle w:val="255"/>
      <w:lvlText w:val=""/>
      <w:lvlJc w:val="left"/>
      <w:pPr>
        <w:tabs>
          <w:tab w:val="left" w:pos="1181"/>
        </w:tabs>
        <w:ind w:left="1181" w:hanging="101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23001231">
    <w:nsid w:val="60BD088F"/>
    <w:multiLevelType w:val="multilevel"/>
    <w:tmpl w:val="60BD088F"/>
    <w:lvl w:ilvl="0" w:tentative="1">
      <w:start w:val="1"/>
      <w:numFmt w:val="decimal"/>
      <w:lvlText w:val="%1.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4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1">
      <w:start w:val="1"/>
      <w:numFmt w:val="none"/>
      <w:lvlText w:val="3.2.1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1">
      <w:start w:val="1"/>
      <w:numFmt w:val="decimal"/>
      <w:pStyle w:val="272"/>
      <w:lvlText w:val="3.2.2.%4."/>
      <w:lvlJc w:val="left"/>
      <w:pPr>
        <w:tabs>
          <w:tab w:val="left" w:pos="1751"/>
        </w:tabs>
        <w:ind w:left="1751" w:hanging="851"/>
      </w:pPr>
      <w:rPr>
        <w:rFonts w:hint="eastAsia"/>
        <w:color w:val="000000"/>
      </w:rPr>
    </w:lvl>
    <w:lvl w:ilvl="4" w:tentative="1">
      <w:start w:val="1"/>
      <w:numFmt w:val="decimal"/>
      <w:pStyle w:val="273"/>
      <w:lvlText w:val="3.2.2%3.6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73962760">
    <w:nsid w:val="0A5E7608"/>
    <w:multiLevelType w:val="multilevel"/>
    <w:tmpl w:val="0A5E7608"/>
    <w:lvl w:ilvl="0" w:tentative="1">
      <w:start w:val="1"/>
      <w:numFmt w:val="decimal"/>
      <w:pStyle w:val="292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896429511">
    <w:nsid w:val="710937C7"/>
    <w:multiLevelType w:val="multilevel"/>
    <w:tmpl w:val="710937C7"/>
    <w:lvl w:ilvl="0" w:tentative="1">
      <w:start w:val="1"/>
      <w:numFmt w:val="bullet"/>
      <w:pStyle w:val="312"/>
      <w:lvlText w:val=""/>
      <w:lvlJc w:val="left"/>
      <w:pPr>
        <w:tabs>
          <w:tab w:val="left" w:pos="984"/>
        </w:tabs>
        <w:ind w:left="984" w:hanging="360"/>
      </w:pPr>
      <w:rPr>
        <w:rFonts w:hint="default" w:ascii="Symbol" w:hAnsi="Symbol"/>
        <w:color w:val="auto"/>
        <w:sz w:val="16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294967176">
    <w:nsid w:val="FFFFFF88"/>
    <w:multiLevelType w:val="singleLevel"/>
    <w:tmpl w:val="FFFFFF88"/>
    <w:lvl w:ilvl="0" w:tentative="1">
      <w:start w:val="1"/>
      <w:numFmt w:val="decimal"/>
      <w:pStyle w:val="24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4294967169">
    <w:nsid w:val="FFFFFF81"/>
    <w:multiLevelType w:val="singleLevel"/>
    <w:tmpl w:val="FFFFFF81"/>
    <w:lvl w:ilvl="0" w:tentative="1">
      <w:start w:val="1"/>
      <w:numFmt w:val="bullet"/>
      <w:pStyle w:val="2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1460514206">
    <w:nsid w:val="570DAD9E"/>
    <w:multiLevelType w:val="multilevel"/>
    <w:tmpl w:val="570DAD9E"/>
    <w:lvl w:ilvl="0" w:tentative="1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1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1">
      <w:start w:val="1"/>
      <w:numFmt w:val="decimal"/>
      <w:pStyle w:val="4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 w:tentative="1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1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1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1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1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1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4294967167">
    <w:nsid w:val="FFFFFF7F"/>
    <w:multiLevelType w:val="singleLevel"/>
    <w:tmpl w:val="FFFFFF7F"/>
    <w:lvl w:ilvl="0" w:tentative="1">
      <w:start w:val="1"/>
      <w:numFmt w:val="decimal"/>
      <w:pStyle w:val="17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294967177">
    <w:nsid w:val="FFFFFF89"/>
    <w:multiLevelType w:val="singleLevel"/>
    <w:tmpl w:val="FFFFFF89"/>
    <w:lvl w:ilvl="0" w:tentative="1">
      <w:start w:val="1"/>
      <w:numFmt w:val="bullet"/>
      <w:pStyle w:val="2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4294967170">
    <w:nsid w:val="FFFFFF82"/>
    <w:multiLevelType w:val="singleLevel"/>
    <w:tmpl w:val="FFFFFF82"/>
    <w:lvl w:ilvl="0" w:tentative="1">
      <w:start w:val="1"/>
      <w:numFmt w:val="bullet"/>
      <w:pStyle w:val="36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4294967166">
    <w:nsid w:val="FFFFFF7E"/>
    <w:multiLevelType w:val="singleLevel"/>
    <w:tmpl w:val="FFFFFF7E"/>
    <w:lvl w:ilvl="0" w:tentative="1">
      <w:start w:val="1"/>
      <w:numFmt w:val="decimal"/>
      <w:pStyle w:val="38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4294967171">
    <w:nsid w:val="FFFFFF83"/>
    <w:multiLevelType w:val="singleLevel"/>
    <w:tmpl w:val="FFFFFF83"/>
    <w:lvl w:ilvl="0" w:tentative="1">
      <w:start w:val="1"/>
      <w:numFmt w:val="bullet"/>
      <w:pStyle w:val="42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4294967168">
    <w:nsid w:val="FFFFFF80"/>
    <w:multiLevelType w:val="singleLevel"/>
    <w:tmpl w:val="FFFFFF80"/>
    <w:lvl w:ilvl="0" w:tentative="1">
      <w:start w:val="1"/>
      <w:numFmt w:val="bullet"/>
      <w:pStyle w:val="48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4294967165">
    <w:nsid w:val="FFFFFF7D"/>
    <w:multiLevelType w:val="singleLevel"/>
    <w:tmpl w:val="FFFFFF7D"/>
    <w:lvl w:ilvl="0" w:tentative="1">
      <w:start w:val="1"/>
      <w:numFmt w:val="decimal"/>
      <w:pStyle w:val="49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4294967164">
    <w:nsid w:val="FFFFFF7C"/>
    <w:multiLevelType w:val="singleLevel"/>
    <w:tmpl w:val="FFFFFF7C"/>
    <w:lvl w:ilvl="0" w:tentative="1">
      <w:start w:val="1"/>
      <w:numFmt w:val="decimal"/>
      <w:pStyle w:val="68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340552310">
    <w:nsid w:val="144C6A76"/>
    <w:multiLevelType w:val="multilevel"/>
    <w:tmpl w:val="144C6A76"/>
    <w:lvl w:ilvl="0" w:tentative="1">
      <w:start w:val="1"/>
      <w:numFmt w:val="decimal"/>
      <w:lvlText w:val="%1."/>
      <w:lvlJc w:val="left"/>
      <w:pPr>
        <w:tabs>
          <w:tab w:val="left" w:pos="850"/>
        </w:tabs>
        <w:ind w:left="850" w:hanging="425"/>
      </w:pPr>
      <w:rPr>
        <w:rFonts w:hint="eastAsia"/>
      </w:rPr>
    </w:lvl>
    <w:lvl w:ilvl="1" w:tentative="1">
      <w:start w:val="1"/>
      <w:numFmt w:val="decimal"/>
      <w:pStyle w:val="163"/>
      <w:lvlText w:val="2.%2.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2.5.%3."/>
      <w:lvlJc w:val="left"/>
      <w:pPr>
        <w:tabs>
          <w:tab w:val="left" w:pos="1134"/>
        </w:tabs>
        <w:ind w:left="1134" w:hanging="709"/>
      </w:pPr>
      <w:rPr>
        <w:rFonts w:hint="eastAsia"/>
      </w:rPr>
    </w:lvl>
    <w:lvl w:ilvl="3" w:tentative="1">
      <w:start w:val="1"/>
      <w:numFmt w:val="decimal"/>
      <w:lvlText w:val="%1.%2.%3.%4."/>
      <w:lvlJc w:val="left"/>
      <w:pPr>
        <w:tabs>
          <w:tab w:val="left" w:pos="1276"/>
        </w:tabs>
        <w:ind w:left="1276" w:hanging="851"/>
      </w:pPr>
      <w:rPr>
        <w:rFonts w:hint="eastAsia"/>
      </w:rPr>
    </w:lvl>
    <w:lvl w:ilvl="4" w:tentative="1">
      <w:start w:val="1"/>
      <w:numFmt w:val="decimal"/>
      <w:lvlText w:val="%1.%2.%3.%4.%5."/>
      <w:lvlJc w:val="left"/>
      <w:pPr>
        <w:tabs>
          <w:tab w:val="left" w:pos="1417"/>
        </w:tabs>
        <w:ind w:left="1417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1559"/>
        </w:tabs>
        <w:ind w:left="1559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701"/>
        </w:tabs>
        <w:ind w:left="1701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843"/>
        </w:tabs>
        <w:ind w:left="1843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984"/>
        </w:tabs>
        <w:ind w:left="1984" w:hanging="1559"/>
      </w:pPr>
      <w:rPr>
        <w:rFonts w:hint="eastAsia"/>
      </w:rPr>
    </w:lvl>
  </w:abstractNum>
  <w:abstractNum w:abstractNumId="63262205">
    <w:nsid w:val="03C54DFD"/>
    <w:multiLevelType w:val="multilevel"/>
    <w:tmpl w:val="03C54DFD"/>
    <w:lvl w:ilvl="0" w:tentative="1">
      <w:start w:val="1"/>
      <w:numFmt w:val="decimal"/>
      <w:pStyle w:val="166"/>
      <w:lvlText w:val="%1."/>
      <w:lvlJc w:val="left"/>
      <w:pPr>
        <w:tabs>
          <w:tab w:val="left" w:pos="2931"/>
        </w:tabs>
        <w:ind w:left="2931" w:hanging="425"/>
      </w:pPr>
      <w:rPr>
        <w:rFonts w:hint="eastAsia"/>
      </w:rPr>
    </w:lvl>
    <w:lvl w:ilvl="1" w:tentative="1">
      <w:start w:val="1"/>
      <w:numFmt w:val="decimal"/>
      <w:pStyle w:val="168"/>
      <w:lvlText w:val="%1.%2."/>
      <w:lvlJc w:val="left"/>
      <w:pPr>
        <w:tabs>
          <w:tab w:val="left" w:pos="3073"/>
        </w:tabs>
        <w:ind w:left="3073" w:hanging="567"/>
      </w:pPr>
      <w:rPr>
        <w:rFonts w:hint="eastAsia"/>
      </w:rPr>
    </w:lvl>
    <w:lvl w:ilvl="2" w:tentative="1">
      <w:start w:val="1"/>
      <w:numFmt w:val="decimal"/>
      <w:lvlText w:val="%1.%2.%3."/>
      <w:lvlJc w:val="left"/>
      <w:pPr>
        <w:tabs>
          <w:tab w:val="left" w:pos="3215"/>
        </w:tabs>
        <w:ind w:left="3215" w:hanging="709"/>
      </w:pPr>
      <w:rPr>
        <w:rFonts w:hint="eastAsia"/>
      </w:rPr>
    </w:lvl>
    <w:lvl w:ilvl="3" w:tentative="1">
      <w:start w:val="1"/>
      <w:numFmt w:val="decimal"/>
      <w:lvlText w:val="%1.%2.%3.%4."/>
      <w:lvlJc w:val="left"/>
      <w:pPr>
        <w:tabs>
          <w:tab w:val="left" w:pos="3357"/>
        </w:tabs>
        <w:ind w:left="3357" w:hanging="851"/>
      </w:pPr>
      <w:rPr>
        <w:rFonts w:hint="eastAsia"/>
      </w:rPr>
    </w:lvl>
    <w:lvl w:ilvl="4" w:tentative="1">
      <w:start w:val="1"/>
      <w:numFmt w:val="decimal"/>
      <w:lvlText w:val="%1.%2.%3.%4.%5."/>
      <w:lvlJc w:val="left"/>
      <w:pPr>
        <w:tabs>
          <w:tab w:val="left" w:pos="3498"/>
        </w:tabs>
        <w:ind w:left="3498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3640"/>
        </w:tabs>
        <w:ind w:left="3640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3782"/>
        </w:tabs>
        <w:ind w:left="3782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3924"/>
        </w:tabs>
        <w:ind w:left="3924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4065"/>
        </w:tabs>
        <w:ind w:left="4065" w:hanging="1559"/>
      </w:pPr>
      <w:rPr>
        <w:rFonts w:hint="eastAsia"/>
      </w:rPr>
    </w:lvl>
  </w:abstractNum>
  <w:num w:numId="1">
    <w:abstractNumId w:val="1460514206"/>
  </w:num>
  <w:num w:numId="2">
    <w:abstractNumId w:val="4294967167"/>
  </w:num>
  <w:num w:numId="3">
    <w:abstractNumId w:val="4294967169"/>
  </w:num>
  <w:num w:numId="4">
    <w:abstractNumId w:val="4294967176"/>
  </w:num>
  <w:num w:numId="5">
    <w:abstractNumId w:val="4294967177"/>
  </w:num>
  <w:num w:numId="6">
    <w:abstractNumId w:val="4294967170"/>
  </w:num>
  <w:num w:numId="7">
    <w:abstractNumId w:val="4294967166"/>
  </w:num>
  <w:num w:numId="8">
    <w:abstractNumId w:val="4294967171"/>
  </w:num>
  <w:num w:numId="9">
    <w:abstractNumId w:val="4294967168"/>
  </w:num>
  <w:num w:numId="10">
    <w:abstractNumId w:val="4294967165"/>
  </w:num>
  <w:num w:numId="11">
    <w:abstractNumId w:val="4294967164"/>
  </w:num>
  <w:num w:numId="12">
    <w:abstractNumId w:val="340552310"/>
  </w:num>
  <w:num w:numId="13">
    <w:abstractNumId w:val="63262205"/>
  </w:num>
  <w:num w:numId="14">
    <w:abstractNumId w:val="259873234"/>
  </w:num>
  <w:num w:numId="15">
    <w:abstractNumId w:val="1422792927"/>
  </w:num>
  <w:num w:numId="16">
    <w:abstractNumId w:val="527714824"/>
  </w:num>
  <w:num w:numId="17">
    <w:abstractNumId w:val="1421290377"/>
  </w:num>
  <w:num w:numId="18">
    <w:abstractNumId w:val="1320844722"/>
  </w:num>
  <w:num w:numId="19">
    <w:abstractNumId w:val="124545896"/>
  </w:num>
  <w:num w:numId="20">
    <w:abstractNumId w:val="83066358"/>
  </w:num>
  <w:num w:numId="21">
    <w:abstractNumId w:val="1623001231"/>
  </w:num>
  <w:num w:numId="22">
    <w:abstractNumId w:val="173962760"/>
  </w:num>
  <w:num w:numId="23">
    <w:abstractNumId w:val="18964295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37BA"/>
    <w:rsid w:val="00023E68"/>
    <w:rsid w:val="0009082E"/>
    <w:rsid w:val="00094E98"/>
    <w:rsid w:val="000D10FE"/>
    <w:rsid w:val="000D2D78"/>
    <w:rsid w:val="001056E0"/>
    <w:rsid w:val="00156766"/>
    <w:rsid w:val="001A3CC9"/>
    <w:rsid w:val="00237AE3"/>
    <w:rsid w:val="00246766"/>
    <w:rsid w:val="00253439"/>
    <w:rsid w:val="00254361"/>
    <w:rsid w:val="002756D3"/>
    <w:rsid w:val="002D46E8"/>
    <w:rsid w:val="0033200C"/>
    <w:rsid w:val="00342949"/>
    <w:rsid w:val="003B54B9"/>
    <w:rsid w:val="0047723E"/>
    <w:rsid w:val="004F311B"/>
    <w:rsid w:val="0051254E"/>
    <w:rsid w:val="0052480A"/>
    <w:rsid w:val="00526EA2"/>
    <w:rsid w:val="0057625C"/>
    <w:rsid w:val="005A5FEB"/>
    <w:rsid w:val="00630B01"/>
    <w:rsid w:val="00686FFF"/>
    <w:rsid w:val="006E081A"/>
    <w:rsid w:val="006F4964"/>
    <w:rsid w:val="00712247"/>
    <w:rsid w:val="00723BB0"/>
    <w:rsid w:val="00766A2A"/>
    <w:rsid w:val="007972B2"/>
    <w:rsid w:val="007C1FB4"/>
    <w:rsid w:val="007D4FCD"/>
    <w:rsid w:val="007E37BA"/>
    <w:rsid w:val="00820F6C"/>
    <w:rsid w:val="008221D8"/>
    <w:rsid w:val="00827DEE"/>
    <w:rsid w:val="00864B0E"/>
    <w:rsid w:val="00884DD1"/>
    <w:rsid w:val="00895767"/>
    <w:rsid w:val="008F30A8"/>
    <w:rsid w:val="009358B3"/>
    <w:rsid w:val="00955BB5"/>
    <w:rsid w:val="0096047E"/>
    <w:rsid w:val="00964A30"/>
    <w:rsid w:val="009D44B4"/>
    <w:rsid w:val="009F6B0A"/>
    <w:rsid w:val="00A51773"/>
    <w:rsid w:val="00A53812"/>
    <w:rsid w:val="00B00701"/>
    <w:rsid w:val="00B00A68"/>
    <w:rsid w:val="00B21D68"/>
    <w:rsid w:val="00B258ED"/>
    <w:rsid w:val="00B73C6D"/>
    <w:rsid w:val="00B86075"/>
    <w:rsid w:val="00BA1CD0"/>
    <w:rsid w:val="00BA6CB8"/>
    <w:rsid w:val="00C201CA"/>
    <w:rsid w:val="00C674D0"/>
    <w:rsid w:val="00CB4EC6"/>
    <w:rsid w:val="00CF57D3"/>
    <w:rsid w:val="00D02298"/>
    <w:rsid w:val="00D16E5F"/>
    <w:rsid w:val="00D3529F"/>
    <w:rsid w:val="00D60A74"/>
    <w:rsid w:val="00DC6646"/>
    <w:rsid w:val="00DE544C"/>
    <w:rsid w:val="00DF63BA"/>
    <w:rsid w:val="00E10F37"/>
    <w:rsid w:val="00E464D3"/>
    <w:rsid w:val="00E60C24"/>
    <w:rsid w:val="00E76F1D"/>
    <w:rsid w:val="00E833EA"/>
    <w:rsid w:val="00E92E36"/>
    <w:rsid w:val="00ED2F85"/>
    <w:rsid w:val="00F54BF0"/>
    <w:rsid w:val="00F66708"/>
    <w:rsid w:val="00FA414B"/>
    <w:rsid w:val="09754B63"/>
    <w:rsid w:val="09867BEB"/>
    <w:rsid w:val="2A7C205D"/>
    <w:rsid w:val="61630690"/>
    <w:rsid w:val="76676F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99" w:name="HTML Acronym"/>
    <w:lsdException w:qFormat="1" w:unhideWhenUsed="0" w:uiPriority="0" w:semiHidden="0" w:name="HTML Address"/>
    <w:lsdException w:uiPriority="99" w:name="HTML Cite"/>
    <w:lsdException w:uiPriority="99" w:name="HTML Code"/>
    <w:lsdException w:qFormat="1" w:unhideWhenUsed="0" w:uiPriority="0" w:semiHidden="0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1"/>
    <w:qFormat/>
    <w:uiPriority w:val="0"/>
    <w:pPr>
      <w:keepNext/>
      <w:keepLines/>
      <w:widowControl/>
      <w:numPr>
        <w:ilvl w:val="0"/>
        <w:numId w:val="1"/>
      </w:numPr>
      <w:tabs>
        <w:tab w:val="left" w:pos="432"/>
      </w:tabs>
      <w:snapToGrid w:val="0"/>
      <w:spacing w:before="340" w:after="330"/>
      <w:jc w:val="left"/>
      <w:outlineLvl w:val="0"/>
    </w:pPr>
    <w:rPr>
      <w:rFonts w:ascii="华文细黑" w:eastAsia="华文细黑" w:cs="宋体"/>
      <w:b/>
      <w:bCs/>
      <w:kern w:val="0"/>
      <w:sz w:val="52"/>
      <w:szCs w:val="44"/>
    </w:rPr>
  </w:style>
  <w:style w:type="paragraph" w:styleId="3">
    <w:name w:val="heading 2"/>
    <w:basedOn w:val="1"/>
    <w:next w:val="1"/>
    <w:link w:val="102"/>
    <w:qFormat/>
    <w:uiPriority w:val="0"/>
    <w:pPr>
      <w:numPr>
        <w:ilvl w:val="1"/>
        <w:numId w:val="1"/>
      </w:numPr>
      <w:tabs>
        <w:tab w:val="left" w:pos="576"/>
      </w:tabs>
      <w:spacing w:before="260" w:after="260"/>
      <w:jc w:val="left"/>
      <w:outlineLvl w:val="1"/>
    </w:pPr>
    <w:rPr>
      <w:rFonts w:ascii="华文细黑" w:hAnsi="Arial" w:eastAsia="华文细黑" w:cs="宋体"/>
      <w:b/>
      <w:bCs/>
      <w:kern w:val="0"/>
      <w:sz w:val="44"/>
      <w:szCs w:val="32"/>
    </w:rPr>
  </w:style>
  <w:style w:type="paragraph" w:styleId="4">
    <w:name w:val="heading 3"/>
    <w:basedOn w:val="1"/>
    <w:next w:val="1"/>
    <w:link w:val="103"/>
    <w:qFormat/>
    <w:uiPriority w:val="0"/>
    <w:pPr>
      <w:keepNext/>
      <w:keepLines/>
      <w:widowControl/>
      <w:numPr>
        <w:ilvl w:val="2"/>
        <w:numId w:val="1"/>
      </w:numPr>
      <w:tabs>
        <w:tab w:val="left" w:pos="1440"/>
      </w:tabs>
      <w:spacing w:before="260" w:after="260" w:line="415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5">
    <w:name w:val="heading 4"/>
    <w:basedOn w:val="1"/>
    <w:next w:val="1"/>
    <w:link w:val="104"/>
    <w:qFormat/>
    <w:uiPriority w:val="0"/>
    <w:pPr>
      <w:keepNext/>
      <w:keepLines/>
      <w:widowControl/>
      <w:numPr>
        <w:ilvl w:val="3"/>
        <w:numId w:val="1"/>
      </w:numPr>
      <w:tabs>
        <w:tab w:val="left" w:pos="864"/>
      </w:tabs>
      <w:spacing w:before="280" w:after="290" w:line="374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105"/>
    <w:qFormat/>
    <w:uiPriority w:val="0"/>
    <w:pPr>
      <w:keepNext/>
      <w:keepLines/>
      <w:widowControl/>
      <w:numPr>
        <w:ilvl w:val="4"/>
        <w:numId w:val="1"/>
      </w:numPr>
      <w:tabs>
        <w:tab w:val="left" w:pos="1008"/>
      </w:tabs>
      <w:spacing w:before="280" w:after="290" w:line="374" w:lineRule="auto"/>
      <w:jc w:val="left"/>
      <w:outlineLvl w:val="4"/>
    </w:pPr>
    <w:rPr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106"/>
    <w:qFormat/>
    <w:uiPriority w:val="0"/>
    <w:pPr>
      <w:keepNext/>
      <w:keepLines/>
      <w:widowControl/>
      <w:numPr>
        <w:ilvl w:val="5"/>
        <w:numId w:val="1"/>
      </w:numPr>
      <w:tabs>
        <w:tab w:val="left" w:pos="1152"/>
      </w:tabs>
      <w:spacing w:before="240" w:after="64" w:line="319" w:lineRule="auto"/>
      <w:jc w:val="left"/>
      <w:outlineLvl w:val="5"/>
    </w:pPr>
    <w:rPr>
      <w:rFonts w:ascii="Arial" w:hAnsi="Arial" w:eastAsia="黑体"/>
      <w:b/>
      <w:bCs/>
      <w:kern w:val="0"/>
      <w:sz w:val="24"/>
      <w:szCs w:val="24"/>
    </w:rPr>
  </w:style>
  <w:style w:type="paragraph" w:styleId="8">
    <w:name w:val="heading 7"/>
    <w:basedOn w:val="1"/>
    <w:next w:val="1"/>
    <w:link w:val="107"/>
    <w:qFormat/>
    <w:uiPriority w:val="0"/>
    <w:pPr>
      <w:keepNext/>
      <w:keepLines/>
      <w:widowControl/>
      <w:numPr>
        <w:ilvl w:val="6"/>
        <w:numId w:val="1"/>
      </w:numPr>
      <w:tabs>
        <w:tab w:val="left" w:pos="1296"/>
      </w:tabs>
      <w:spacing w:before="240" w:after="64" w:line="319" w:lineRule="auto"/>
      <w:jc w:val="left"/>
      <w:outlineLvl w:val="6"/>
    </w:pPr>
    <w:rPr>
      <w:b/>
      <w:bCs/>
      <w:kern w:val="0"/>
      <w:sz w:val="24"/>
      <w:szCs w:val="24"/>
    </w:rPr>
  </w:style>
  <w:style w:type="paragraph" w:styleId="9">
    <w:name w:val="heading 8"/>
    <w:basedOn w:val="1"/>
    <w:next w:val="1"/>
    <w:link w:val="108"/>
    <w:qFormat/>
    <w:uiPriority w:val="0"/>
    <w:pPr>
      <w:keepNext/>
      <w:keepLines/>
      <w:widowControl/>
      <w:numPr>
        <w:ilvl w:val="7"/>
        <w:numId w:val="1"/>
      </w:numPr>
      <w:tabs>
        <w:tab w:val="left" w:pos="1440"/>
      </w:tabs>
      <w:spacing w:before="240" w:after="64" w:line="319" w:lineRule="auto"/>
      <w:jc w:val="left"/>
      <w:outlineLvl w:val="7"/>
    </w:pPr>
    <w:rPr>
      <w:rFonts w:ascii="Arial" w:hAnsi="Arial" w:eastAsia="黑体"/>
      <w:kern w:val="0"/>
      <w:sz w:val="24"/>
      <w:szCs w:val="24"/>
    </w:rPr>
  </w:style>
  <w:style w:type="paragraph" w:styleId="10">
    <w:name w:val="heading 9"/>
    <w:basedOn w:val="1"/>
    <w:next w:val="1"/>
    <w:link w:val="109"/>
    <w:qFormat/>
    <w:uiPriority w:val="0"/>
    <w:pPr>
      <w:keepNext/>
      <w:keepLines/>
      <w:widowControl/>
      <w:numPr>
        <w:ilvl w:val="8"/>
        <w:numId w:val="1"/>
      </w:numPr>
      <w:tabs>
        <w:tab w:val="left" w:pos="1584"/>
      </w:tabs>
      <w:spacing w:before="240" w:after="64" w:line="319" w:lineRule="auto"/>
      <w:jc w:val="left"/>
      <w:outlineLvl w:val="8"/>
    </w:pPr>
    <w:rPr>
      <w:rFonts w:ascii="Arial" w:hAnsi="Arial" w:eastAsia="黑体"/>
      <w:kern w:val="0"/>
      <w:szCs w:val="21"/>
    </w:rPr>
  </w:style>
  <w:style w:type="character" w:default="1" w:styleId="88">
    <w:name w:val="Default Paragraph Font"/>
    <w:unhideWhenUsed/>
    <w:qFormat/>
    <w:uiPriority w:val="1"/>
  </w:style>
  <w:style w:type="table" w:default="1" w:styleId="9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  <w:rPr>
      <w:szCs w:val="24"/>
    </w:rPr>
  </w:style>
  <w:style w:type="paragraph" w:styleId="12">
    <w:name w:val="annotation subject"/>
    <w:basedOn w:val="13"/>
    <w:next w:val="13"/>
    <w:link w:val="119"/>
    <w:unhideWhenUsed/>
    <w:qFormat/>
    <w:uiPriority w:val="0"/>
    <w:rPr>
      <w:b/>
      <w:bCs/>
    </w:rPr>
  </w:style>
  <w:style w:type="paragraph" w:styleId="13">
    <w:name w:val="annotation text"/>
    <w:basedOn w:val="1"/>
    <w:link w:val="114"/>
    <w:qFormat/>
    <w:uiPriority w:val="0"/>
    <w:pPr>
      <w:jc w:val="left"/>
    </w:pPr>
    <w:rPr>
      <w:szCs w:val="24"/>
    </w:rPr>
  </w:style>
  <w:style w:type="paragraph" w:styleId="14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15">
    <w:name w:val="Body Text First Indent"/>
    <w:basedOn w:val="16"/>
    <w:link w:val="145"/>
    <w:uiPriority w:val="0"/>
    <w:pPr>
      <w:ind w:firstLine="420" w:firstLineChars="100"/>
    </w:pPr>
  </w:style>
  <w:style w:type="paragraph" w:styleId="16">
    <w:name w:val="Body Text"/>
    <w:basedOn w:val="1"/>
    <w:link w:val="144"/>
    <w:qFormat/>
    <w:uiPriority w:val="0"/>
    <w:pPr>
      <w:spacing w:after="120"/>
    </w:pPr>
    <w:rPr>
      <w:szCs w:val="24"/>
    </w:rPr>
  </w:style>
  <w:style w:type="paragraph" w:styleId="17">
    <w:name w:val="List Number 2"/>
    <w:basedOn w:val="1"/>
    <w:qFormat/>
    <w:uiPriority w:val="0"/>
    <w:pPr>
      <w:numPr>
        <w:ilvl w:val="0"/>
        <w:numId w:val="2"/>
      </w:numPr>
      <w:tabs>
        <w:tab w:val="left" w:pos="780"/>
      </w:tabs>
    </w:pPr>
    <w:rPr>
      <w:szCs w:val="24"/>
    </w:rPr>
  </w:style>
  <w:style w:type="paragraph" w:styleId="18">
    <w:name w:val="table of authorities"/>
    <w:basedOn w:val="1"/>
    <w:next w:val="1"/>
    <w:semiHidden/>
    <w:qFormat/>
    <w:uiPriority w:val="0"/>
    <w:pPr>
      <w:ind w:left="420" w:leftChars="200"/>
    </w:pPr>
    <w:rPr>
      <w:szCs w:val="24"/>
    </w:rPr>
  </w:style>
  <w:style w:type="paragraph" w:styleId="19">
    <w:name w:val="macro"/>
    <w:link w:val="131"/>
    <w:semiHidden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20">
    <w:name w:val="Note Heading"/>
    <w:basedOn w:val="1"/>
    <w:next w:val="1"/>
    <w:link w:val="152"/>
    <w:qFormat/>
    <w:uiPriority w:val="0"/>
    <w:pPr>
      <w:jc w:val="center"/>
    </w:pPr>
    <w:rPr>
      <w:szCs w:val="24"/>
    </w:rPr>
  </w:style>
  <w:style w:type="paragraph" w:styleId="21">
    <w:name w:val="List Bullet 4"/>
    <w:basedOn w:val="1"/>
    <w:qFormat/>
    <w:uiPriority w:val="0"/>
    <w:pPr>
      <w:numPr>
        <w:ilvl w:val="0"/>
        <w:numId w:val="3"/>
      </w:numPr>
      <w:tabs>
        <w:tab w:val="left" w:pos="1620"/>
      </w:tabs>
    </w:pPr>
    <w:rPr>
      <w:szCs w:val="24"/>
    </w:rPr>
  </w:style>
  <w:style w:type="paragraph" w:styleId="22">
    <w:name w:val="index 8"/>
    <w:basedOn w:val="1"/>
    <w:next w:val="1"/>
    <w:semiHidden/>
    <w:qFormat/>
    <w:uiPriority w:val="0"/>
    <w:pPr>
      <w:ind w:left="1400" w:leftChars="1400"/>
    </w:pPr>
    <w:rPr>
      <w:szCs w:val="24"/>
    </w:rPr>
  </w:style>
  <w:style w:type="paragraph" w:styleId="23">
    <w:name w:val="E-mail Signature"/>
    <w:basedOn w:val="1"/>
    <w:link w:val="139"/>
    <w:qFormat/>
    <w:uiPriority w:val="0"/>
    <w:rPr>
      <w:szCs w:val="24"/>
    </w:rPr>
  </w:style>
  <w:style w:type="paragraph" w:styleId="24">
    <w:name w:val="List Number"/>
    <w:basedOn w:val="1"/>
    <w:qFormat/>
    <w:uiPriority w:val="0"/>
    <w:pPr>
      <w:numPr>
        <w:ilvl w:val="0"/>
        <w:numId w:val="4"/>
      </w:numPr>
      <w:tabs>
        <w:tab w:val="left" w:pos="360"/>
      </w:tabs>
    </w:pPr>
    <w:rPr>
      <w:szCs w:val="24"/>
    </w:rPr>
  </w:style>
  <w:style w:type="paragraph" w:styleId="25">
    <w:name w:val="Normal Indent"/>
    <w:basedOn w:val="1"/>
    <w:link w:val="234"/>
    <w:qFormat/>
    <w:uiPriority w:val="0"/>
    <w:pPr>
      <w:ind w:firstLine="420" w:firstLineChars="200"/>
    </w:pPr>
    <w:rPr>
      <w:szCs w:val="24"/>
    </w:rPr>
  </w:style>
  <w:style w:type="paragraph" w:styleId="26">
    <w:name w:val="caption"/>
    <w:basedOn w:val="1"/>
    <w:next w:val="1"/>
    <w:link w:val="287"/>
    <w:qFormat/>
    <w:uiPriority w:val="0"/>
    <w:rPr>
      <w:rFonts w:ascii="Arial" w:hAnsi="Arial" w:eastAsia="黑体" w:cs="Arial"/>
      <w:sz w:val="20"/>
    </w:rPr>
  </w:style>
  <w:style w:type="paragraph" w:styleId="27">
    <w:name w:val="index 5"/>
    <w:basedOn w:val="1"/>
    <w:next w:val="1"/>
    <w:semiHidden/>
    <w:qFormat/>
    <w:uiPriority w:val="0"/>
    <w:pPr>
      <w:ind w:left="800" w:leftChars="800"/>
    </w:pPr>
    <w:rPr>
      <w:szCs w:val="24"/>
    </w:rPr>
  </w:style>
  <w:style w:type="paragraph" w:styleId="28">
    <w:name w:val="List Bullet"/>
    <w:basedOn w:val="1"/>
    <w:qFormat/>
    <w:uiPriority w:val="0"/>
    <w:pPr>
      <w:numPr>
        <w:ilvl w:val="0"/>
        <w:numId w:val="5"/>
      </w:numPr>
      <w:tabs>
        <w:tab w:val="left" w:pos="360"/>
      </w:tabs>
    </w:pPr>
    <w:rPr>
      <w:szCs w:val="24"/>
    </w:rPr>
  </w:style>
  <w:style w:type="paragraph" w:styleId="2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0">
    <w:name w:val="Document Map"/>
    <w:basedOn w:val="1"/>
    <w:link w:val="118"/>
    <w:unhideWhenUsed/>
    <w:qFormat/>
    <w:uiPriority w:val="0"/>
    <w:rPr>
      <w:rFonts w:ascii="宋体"/>
      <w:sz w:val="18"/>
      <w:szCs w:val="18"/>
    </w:rPr>
  </w:style>
  <w:style w:type="paragraph" w:styleId="31">
    <w:name w:val="toa heading"/>
    <w:basedOn w:val="1"/>
    <w:next w:val="1"/>
    <w:semiHidden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32">
    <w:name w:val="index 6"/>
    <w:basedOn w:val="1"/>
    <w:next w:val="1"/>
    <w:semiHidden/>
    <w:uiPriority w:val="0"/>
    <w:pPr>
      <w:ind w:left="1000" w:leftChars="1000"/>
    </w:pPr>
    <w:rPr>
      <w:szCs w:val="24"/>
    </w:rPr>
  </w:style>
  <w:style w:type="paragraph" w:styleId="33">
    <w:name w:val="Salutation"/>
    <w:basedOn w:val="1"/>
    <w:next w:val="1"/>
    <w:link w:val="137"/>
    <w:qFormat/>
    <w:uiPriority w:val="0"/>
    <w:rPr>
      <w:szCs w:val="24"/>
    </w:rPr>
  </w:style>
  <w:style w:type="paragraph" w:styleId="34">
    <w:name w:val="Body Text 3"/>
    <w:basedOn w:val="1"/>
    <w:link w:val="149"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link w:val="140"/>
    <w:qFormat/>
    <w:uiPriority w:val="0"/>
    <w:pPr>
      <w:ind w:left="100" w:leftChars="2100"/>
    </w:pPr>
    <w:rPr>
      <w:szCs w:val="24"/>
    </w:rPr>
  </w:style>
  <w:style w:type="paragraph" w:styleId="36">
    <w:name w:val="List Bullet 3"/>
    <w:basedOn w:val="1"/>
    <w:qFormat/>
    <w:uiPriority w:val="0"/>
    <w:pPr>
      <w:numPr>
        <w:ilvl w:val="0"/>
        <w:numId w:val="6"/>
      </w:numPr>
      <w:tabs>
        <w:tab w:val="left" w:pos="1200"/>
      </w:tabs>
    </w:pPr>
    <w:rPr>
      <w:szCs w:val="24"/>
    </w:rPr>
  </w:style>
  <w:style w:type="paragraph" w:styleId="37">
    <w:name w:val="Body Text Indent"/>
    <w:basedOn w:val="1"/>
    <w:link w:val="146"/>
    <w:qFormat/>
    <w:uiPriority w:val="0"/>
    <w:pPr>
      <w:spacing w:after="120"/>
      <w:ind w:left="420" w:leftChars="200"/>
    </w:pPr>
    <w:rPr>
      <w:szCs w:val="24"/>
    </w:rPr>
  </w:style>
  <w:style w:type="paragraph" w:styleId="38">
    <w:name w:val="List Number 3"/>
    <w:basedOn w:val="1"/>
    <w:qFormat/>
    <w:uiPriority w:val="0"/>
    <w:pPr>
      <w:numPr>
        <w:ilvl w:val="0"/>
        <w:numId w:val="7"/>
      </w:numPr>
      <w:tabs>
        <w:tab w:val="left" w:pos="1200"/>
      </w:tabs>
    </w:pPr>
    <w:rPr>
      <w:szCs w:val="24"/>
    </w:rPr>
  </w:style>
  <w:style w:type="paragraph" w:styleId="39">
    <w:name w:val="List 2"/>
    <w:basedOn w:val="1"/>
    <w:qFormat/>
    <w:uiPriority w:val="0"/>
    <w:pPr>
      <w:ind w:left="100" w:leftChars="200" w:hanging="200" w:hangingChars="200"/>
    </w:pPr>
    <w:rPr>
      <w:szCs w:val="24"/>
    </w:rPr>
  </w:style>
  <w:style w:type="paragraph" w:styleId="40">
    <w:name w:val="List Continue"/>
    <w:basedOn w:val="1"/>
    <w:qFormat/>
    <w:uiPriority w:val="0"/>
    <w:pPr>
      <w:spacing w:after="120"/>
      <w:ind w:left="420" w:leftChars="200"/>
    </w:pPr>
    <w:rPr>
      <w:szCs w:val="24"/>
    </w:rPr>
  </w:style>
  <w:style w:type="paragraph" w:styleId="41">
    <w:name w:val="Block Text"/>
    <w:basedOn w:val="1"/>
    <w:uiPriority w:val="0"/>
    <w:pPr>
      <w:spacing w:after="120"/>
      <w:ind w:left="1440" w:leftChars="700" w:right="1440" w:rightChars="700"/>
    </w:pPr>
    <w:rPr>
      <w:szCs w:val="24"/>
    </w:rPr>
  </w:style>
  <w:style w:type="paragraph" w:styleId="42">
    <w:name w:val="List Bullet 2"/>
    <w:basedOn w:val="1"/>
    <w:uiPriority w:val="0"/>
    <w:pPr>
      <w:numPr>
        <w:ilvl w:val="0"/>
        <w:numId w:val="8"/>
      </w:numPr>
      <w:tabs>
        <w:tab w:val="left" w:pos="780"/>
      </w:tabs>
    </w:pPr>
    <w:rPr>
      <w:szCs w:val="24"/>
    </w:rPr>
  </w:style>
  <w:style w:type="paragraph" w:styleId="43">
    <w:name w:val="HTML Address"/>
    <w:basedOn w:val="1"/>
    <w:link w:val="135"/>
    <w:qFormat/>
    <w:uiPriority w:val="0"/>
    <w:rPr>
      <w:i/>
      <w:iCs/>
      <w:szCs w:val="24"/>
    </w:rPr>
  </w:style>
  <w:style w:type="paragraph" w:styleId="44">
    <w:name w:val="index 4"/>
    <w:basedOn w:val="1"/>
    <w:next w:val="1"/>
    <w:semiHidden/>
    <w:qFormat/>
    <w:uiPriority w:val="0"/>
    <w:pPr>
      <w:ind w:left="600" w:leftChars="600"/>
    </w:pPr>
    <w:rPr>
      <w:szCs w:val="24"/>
    </w:rPr>
  </w:style>
  <w:style w:type="paragraph" w:styleId="45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46">
    <w:name w:val="toc 3"/>
    <w:basedOn w:val="1"/>
    <w:next w:val="1"/>
    <w:uiPriority w:val="39"/>
    <w:pPr>
      <w:ind w:left="420"/>
      <w:jc w:val="left"/>
    </w:pPr>
    <w:rPr>
      <w:i/>
      <w:iCs/>
      <w:sz w:val="20"/>
    </w:rPr>
  </w:style>
  <w:style w:type="paragraph" w:styleId="47">
    <w:name w:val="Plain Text"/>
    <w:basedOn w:val="1"/>
    <w:link w:val="138"/>
    <w:qFormat/>
    <w:uiPriority w:val="0"/>
    <w:rPr>
      <w:rFonts w:ascii="宋体" w:hAnsi="Courier New" w:cs="Courier New"/>
      <w:szCs w:val="21"/>
    </w:rPr>
  </w:style>
  <w:style w:type="paragraph" w:styleId="48">
    <w:name w:val="List Bullet 5"/>
    <w:basedOn w:val="1"/>
    <w:uiPriority w:val="0"/>
    <w:pPr>
      <w:numPr>
        <w:ilvl w:val="0"/>
        <w:numId w:val="9"/>
      </w:numPr>
      <w:tabs>
        <w:tab w:val="left" w:pos="2040"/>
      </w:tabs>
    </w:pPr>
    <w:rPr>
      <w:szCs w:val="24"/>
    </w:rPr>
  </w:style>
  <w:style w:type="paragraph" w:styleId="49">
    <w:name w:val="List Number 4"/>
    <w:basedOn w:val="1"/>
    <w:uiPriority w:val="0"/>
    <w:pPr>
      <w:numPr>
        <w:ilvl w:val="0"/>
        <w:numId w:val="10"/>
      </w:numPr>
      <w:tabs>
        <w:tab w:val="left" w:pos="1620"/>
      </w:tabs>
    </w:pPr>
    <w:rPr>
      <w:szCs w:val="24"/>
    </w:rPr>
  </w:style>
  <w:style w:type="paragraph" w:styleId="50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51">
    <w:name w:val="index 3"/>
    <w:basedOn w:val="1"/>
    <w:next w:val="1"/>
    <w:semiHidden/>
    <w:qFormat/>
    <w:uiPriority w:val="0"/>
    <w:pPr>
      <w:ind w:left="400" w:leftChars="400"/>
    </w:pPr>
    <w:rPr>
      <w:szCs w:val="24"/>
    </w:rPr>
  </w:style>
  <w:style w:type="paragraph" w:styleId="52">
    <w:name w:val="Date"/>
    <w:basedOn w:val="1"/>
    <w:next w:val="1"/>
    <w:link w:val="142"/>
    <w:qFormat/>
    <w:uiPriority w:val="0"/>
    <w:pPr>
      <w:ind w:left="100" w:leftChars="2500"/>
    </w:pPr>
    <w:rPr>
      <w:szCs w:val="24"/>
    </w:rPr>
  </w:style>
  <w:style w:type="paragraph" w:styleId="53">
    <w:name w:val="Body Text Indent 2"/>
    <w:basedOn w:val="1"/>
    <w:link w:val="150"/>
    <w:uiPriority w:val="0"/>
    <w:pPr>
      <w:spacing w:after="120" w:line="480" w:lineRule="auto"/>
      <w:ind w:left="420" w:leftChars="200"/>
    </w:pPr>
    <w:rPr>
      <w:szCs w:val="24"/>
    </w:rPr>
  </w:style>
  <w:style w:type="paragraph" w:styleId="54">
    <w:name w:val="endnote text"/>
    <w:basedOn w:val="1"/>
    <w:link w:val="133"/>
    <w:semiHidden/>
    <w:qFormat/>
    <w:uiPriority w:val="0"/>
    <w:pPr>
      <w:snapToGrid w:val="0"/>
      <w:jc w:val="left"/>
    </w:pPr>
    <w:rPr>
      <w:szCs w:val="24"/>
    </w:rPr>
  </w:style>
  <w:style w:type="paragraph" w:styleId="55">
    <w:name w:val="List Continue 5"/>
    <w:basedOn w:val="1"/>
    <w:qFormat/>
    <w:uiPriority w:val="0"/>
    <w:pPr>
      <w:spacing w:after="120"/>
      <w:ind w:left="2100" w:leftChars="1000"/>
    </w:pPr>
    <w:rPr>
      <w:szCs w:val="24"/>
    </w:rPr>
  </w:style>
  <w:style w:type="paragraph" w:styleId="56">
    <w:name w:val="Balloon Text"/>
    <w:basedOn w:val="1"/>
    <w:link w:val="117"/>
    <w:unhideWhenUsed/>
    <w:qFormat/>
    <w:uiPriority w:val="0"/>
    <w:rPr>
      <w:sz w:val="18"/>
      <w:szCs w:val="18"/>
    </w:rPr>
  </w:style>
  <w:style w:type="paragraph" w:styleId="57">
    <w:name w:val="footer"/>
    <w:basedOn w:val="1"/>
    <w:link w:val="10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8">
    <w:name w:val="envelope return"/>
    <w:basedOn w:val="1"/>
    <w:uiPriority w:val="0"/>
    <w:pPr>
      <w:snapToGrid w:val="0"/>
    </w:pPr>
    <w:rPr>
      <w:rFonts w:ascii="Arial" w:hAnsi="Arial" w:cs="Arial"/>
      <w:szCs w:val="24"/>
    </w:rPr>
  </w:style>
  <w:style w:type="paragraph" w:styleId="59">
    <w:name w:val="Body Text First Indent 2"/>
    <w:basedOn w:val="37"/>
    <w:link w:val="147"/>
    <w:qFormat/>
    <w:uiPriority w:val="0"/>
    <w:pPr>
      <w:ind w:firstLine="420" w:firstLineChars="200"/>
    </w:pPr>
  </w:style>
  <w:style w:type="paragraph" w:styleId="60">
    <w:name w:val="header"/>
    <w:basedOn w:val="1"/>
    <w:link w:val="9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1">
    <w:name w:val="Signature"/>
    <w:basedOn w:val="1"/>
    <w:link w:val="141"/>
    <w:qFormat/>
    <w:uiPriority w:val="0"/>
    <w:pPr>
      <w:ind w:left="100" w:leftChars="2100"/>
    </w:pPr>
    <w:rPr>
      <w:szCs w:val="24"/>
    </w:rPr>
  </w:style>
  <w:style w:type="paragraph" w:styleId="62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</w:rPr>
  </w:style>
  <w:style w:type="paragraph" w:styleId="63">
    <w:name w:val="List Continue 4"/>
    <w:basedOn w:val="1"/>
    <w:qFormat/>
    <w:uiPriority w:val="0"/>
    <w:pPr>
      <w:spacing w:after="120"/>
      <w:ind w:left="1680" w:leftChars="800"/>
    </w:pPr>
    <w:rPr>
      <w:szCs w:val="24"/>
    </w:rPr>
  </w:style>
  <w:style w:type="paragraph" w:styleId="64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65">
    <w:name w:val="index heading"/>
    <w:basedOn w:val="1"/>
    <w:next w:val="66"/>
    <w:semiHidden/>
    <w:uiPriority w:val="0"/>
    <w:rPr>
      <w:rFonts w:ascii="Arial" w:hAnsi="Arial" w:cs="Arial"/>
      <w:b/>
      <w:bCs/>
      <w:szCs w:val="24"/>
    </w:rPr>
  </w:style>
  <w:style w:type="paragraph" w:styleId="66">
    <w:name w:val="index 1"/>
    <w:basedOn w:val="1"/>
    <w:next w:val="1"/>
    <w:semiHidden/>
    <w:qFormat/>
    <w:uiPriority w:val="0"/>
    <w:rPr>
      <w:szCs w:val="24"/>
    </w:rPr>
  </w:style>
  <w:style w:type="paragraph" w:styleId="67">
    <w:name w:val="Subtitle"/>
    <w:basedOn w:val="1"/>
    <w:link w:val="130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68">
    <w:name w:val="List Number 5"/>
    <w:basedOn w:val="1"/>
    <w:qFormat/>
    <w:uiPriority w:val="0"/>
    <w:pPr>
      <w:numPr>
        <w:ilvl w:val="0"/>
        <w:numId w:val="11"/>
      </w:numPr>
      <w:tabs>
        <w:tab w:val="left" w:pos="2040"/>
      </w:tabs>
    </w:pPr>
    <w:rPr>
      <w:szCs w:val="24"/>
    </w:rPr>
  </w:style>
  <w:style w:type="paragraph" w:styleId="69">
    <w:name w:val="List"/>
    <w:basedOn w:val="1"/>
    <w:qFormat/>
    <w:uiPriority w:val="0"/>
    <w:pPr>
      <w:ind w:left="200" w:hanging="200" w:hangingChars="200"/>
    </w:pPr>
    <w:rPr>
      <w:szCs w:val="24"/>
    </w:rPr>
  </w:style>
  <w:style w:type="paragraph" w:styleId="70">
    <w:name w:val="footnote text"/>
    <w:basedOn w:val="1"/>
    <w:link w:val="132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71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72">
    <w:name w:val="List 5"/>
    <w:basedOn w:val="1"/>
    <w:qFormat/>
    <w:uiPriority w:val="0"/>
    <w:pPr>
      <w:ind w:left="100" w:leftChars="800" w:hanging="200" w:hangingChars="200"/>
    </w:pPr>
    <w:rPr>
      <w:szCs w:val="24"/>
    </w:rPr>
  </w:style>
  <w:style w:type="paragraph" w:styleId="73">
    <w:name w:val="Body Text Indent 3"/>
    <w:basedOn w:val="1"/>
    <w:link w:val="15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4">
    <w:name w:val="index 7"/>
    <w:basedOn w:val="1"/>
    <w:next w:val="1"/>
    <w:semiHidden/>
    <w:qFormat/>
    <w:uiPriority w:val="0"/>
    <w:pPr>
      <w:ind w:left="1200" w:leftChars="1200"/>
    </w:pPr>
    <w:rPr>
      <w:szCs w:val="24"/>
    </w:rPr>
  </w:style>
  <w:style w:type="paragraph" w:styleId="75">
    <w:name w:val="index 9"/>
    <w:basedOn w:val="1"/>
    <w:next w:val="1"/>
    <w:semiHidden/>
    <w:qFormat/>
    <w:uiPriority w:val="0"/>
    <w:pPr>
      <w:ind w:left="1600" w:leftChars="1600"/>
    </w:pPr>
    <w:rPr>
      <w:szCs w:val="24"/>
    </w:rPr>
  </w:style>
  <w:style w:type="paragraph" w:styleId="76">
    <w:name w:val="table of figures"/>
    <w:basedOn w:val="1"/>
    <w:next w:val="1"/>
    <w:semiHidden/>
    <w:qFormat/>
    <w:uiPriority w:val="0"/>
    <w:pPr>
      <w:ind w:left="200" w:leftChars="200" w:hanging="200" w:hangingChars="200"/>
    </w:pPr>
    <w:rPr>
      <w:szCs w:val="24"/>
    </w:rPr>
  </w:style>
  <w:style w:type="paragraph" w:styleId="77">
    <w:name w:val="toc 2"/>
    <w:basedOn w:val="1"/>
    <w:next w:val="1"/>
    <w:uiPriority w:val="39"/>
    <w:pPr>
      <w:ind w:left="210"/>
      <w:jc w:val="left"/>
    </w:pPr>
    <w:rPr>
      <w:smallCaps/>
      <w:sz w:val="20"/>
    </w:rPr>
  </w:style>
  <w:style w:type="paragraph" w:styleId="78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79">
    <w:name w:val="Body Text 2"/>
    <w:basedOn w:val="1"/>
    <w:link w:val="148"/>
    <w:uiPriority w:val="0"/>
    <w:pPr>
      <w:spacing w:after="120" w:line="480" w:lineRule="auto"/>
    </w:pPr>
    <w:rPr>
      <w:szCs w:val="24"/>
    </w:rPr>
  </w:style>
  <w:style w:type="paragraph" w:styleId="80">
    <w:name w:val="List 4"/>
    <w:basedOn w:val="1"/>
    <w:qFormat/>
    <w:uiPriority w:val="0"/>
    <w:pPr>
      <w:ind w:left="100" w:leftChars="600" w:hanging="200" w:hangingChars="200"/>
    </w:pPr>
    <w:rPr>
      <w:szCs w:val="24"/>
    </w:rPr>
  </w:style>
  <w:style w:type="paragraph" w:styleId="81">
    <w:name w:val="List Continue 2"/>
    <w:basedOn w:val="1"/>
    <w:qFormat/>
    <w:uiPriority w:val="0"/>
    <w:pPr>
      <w:spacing w:after="120"/>
      <w:ind w:left="840" w:leftChars="400"/>
    </w:pPr>
    <w:rPr>
      <w:szCs w:val="24"/>
    </w:rPr>
  </w:style>
  <w:style w:type="paragraph" w:styleId="82">
    <w:name w:val="Message Header"/>
    <w:basedOn w:val="1"/>
    <w:link w:val="14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3">
    <w:name w:val="HTML Preformatted"/>
    <w:basedOn w:val="1"/>
    <w:link w:val="136"/>
    <w:qFormat/>
    <w:uiPriority w:val="0"/>
    <w:rPr>
      <w:rFonts w:ascii="Courier New" w:hAnsi="Courier New" w:cs="Courier New"/>
      <w:sz w:val="20"/>
    </w:rPr>
  </w:style>
  <w:style w:type="paragraph" w:styleId="84">
    <w:name w:val="Normal (Web)"/>
    <w:basedOn w:val="1"/>
    <w:qFormat/>
    <w:uiPriority w:val="0"/>
    <w:rPr>
      <w:sz w:val="24"/>
      <w:szCs w:val="24"/>
    </w:rPr>
  </w:style>
  <w:style w:type="paragraph" w:styleId="85">
    <w:name w:val="List Continue 3"/>
    <w:basedOn w:val="1"/>
    <w:uiPriority w:val="0"/>
    <w:pPr>
      <w:spacing w:after="120"/>
      <w:ind w:left="1260" w:leftChars="600"/>
    </w:pPr>
    <w:rPr>
      <w:szCs w:val="24"/>
    </w:rPr>
  </w:style>
  <w:style w:type="paragraph" w:styleId="86">
    <w:name w:val="index 2"/>
    <w:basedOn w:val="1"/>
    <w:next w:val="1"/>
    <w:semiHidden/>
    <w:uiPriority w:val="0"/>
    <w:pPr>
      <w:ind w:left="200" w:leftChars="200"/>
    </w:pPr>
    <w:rPr>
      <w:szCs w:val="24"/>
    </w:rPr>
  </w:style>
  <w:style w:type="paragraph" w:styleId="87">
    <w:name w:val="Title"/>
    <w:basedOn w:val="1"/>
    <w:link w:val="124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44"/>
      <w:szCs w:val="32"/>
    </w:rPr>
  </w:style>
  <w:style w:type="character" w:styleId="89">
    <w:name w:val="Strong"/>
    <w:basedOn w:val="88"/>
    <w:qFormat/>
    <w:uiPriority w:val="0"/>
    <w:rPr>
      <w:b/>
      <w:bCs/>
    </w:rPr>
  </w:style>
  <w:style w:type="character" w:styleId="90">
    <w:name w:val="page number"/>
    <w:basedOn w:val="88"/>
    <w:qFormat/>
    <w:uiPriority w:val="0"/>
  </w:style>
  <w:style w:type="character" w:styleId="91">
    <w:name w:val="FollowedHyperlink"/>
    <w:basedOn w:val="88"/>
    <w:qFormat/>
    <w:uiPriority w:val="0"/>
    <w:rPr>
      <w:color w:val="800080"/>
      <w:u w:val="single"/>
    </w:rPr>
  </w:style>
  <w:style w:type="character" w:styleId="92">
    <w:name w:val="HTML Definition"/>
    <w:basedOn w:val="88"/>
    <w:qFormat/>
    <w:uiPriority w:val="0"/>
    <w:rPr>
      <w:i/>
      <w:iCs/>
    </w:rPr>
  </w:style>
  <w:style w:type="character" w:styleId="93">
    <w:name w:val="Hyperlink"/>
    <w:basedOn w:val="88"/>
    <w:qFormat/>
    <w:uiPriority w:val="99"/>
    <w:rPr>
      <w:color w:val="0000FF"/>
      <w:u w:val="single"/>
    </w:rPr>
  </w:style>
  <w:style w:type="character" w:styleId="94">
    <w:name w:val="annotation reference"/>
    <w:basedOn w:val="88"/>
    <w:uiPriority w:val="0"/>
    <w:rPr>
      <w:sz w:val="21"/>
      <w:szCs w:val="21"/>
    </w:rPr>
  </w:style>
  <w:style w:type="character" w:styleId="95">
    <w:name w:val="footnote reference"/>
    <w:basedOn w:val="88"/>
    <w:semiHidden/>
    <w:uiPriority w:val="0"/>
    <w:rPr>
      <w:vertAlign w:val="superscript"/>
    </w:rPr>
  </w:style>
  <w:style w:type="table" w:styleId="97">
    <w:name w:val="Table Grid"/>
    <w:basedOn w:val="96"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98">
    <w:name w:val="Table Theme"/>
    <w:basedOn w:val="9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9">
    <w:name w:val="页眉 Char"/>
    <w:basedOn w:val="88"/>
    <w:link w:val="60"/>
    <w:qFormat/>
    <w:uiPriority w:val="99"/>
    <w:rPr>
      <w:sz w:val="18"/>
      <w:szCs w:val="18"/>
    </w:rPr>
  </w:style>
  <w:style w:type="character" w:customStyle="1" w:styleId="100">
    <w:name w:val="页脚 Char"/>
    <w:basedOn w:val="88"/>
    <w:link w:val="57"/>
    <w:qFormat/>
    <w:uiPriority w:val="99"/>
    <w:rPr>
      <w:sz w:val="18"/>
      <w:szCs w:val="18"/>
    </w:rPr>
  </w:style>
  <w:style w:type="character" w:customStyle="1" w:styleId="101">
    <w:name w:val="标题 1 Char"/>
    <w:basedOn w:val="88"/>
    <w:link w:val="2"/>
    <w:qFormat/>
    <w:uiPriority w:val="0"/>
    <w:rPr>
      <w:rFonts w:ascii="华文细黑" w:hAnsi="Times New Roman" w:eastAsia="华文细黑" w:cs="宋体"/>
      <w:b/>
      <w:bCs/>
      <w:kern w:val="0"/>
      <w:sz w:val="52"/>
      <w:szCs w:val="44"/>
    </w:rPr>
  </w:style>
  <w:style w:type="character" w:customStyle="1" w:styleId="102">
    <w:name w:val="标题 2 Char"/>
    <w:basedOn w:val="88"/>
    <w:link w:val="3"/>
    <w:qFormat/>
    <w:uiPriority w:val="0"/>
    <w:rPr>
      <w:rFonts w:ascii="华文细黑" w:hAnsi="Arial" w:eastAsia="华文细黑" w:cs="宋体"/>
      <w:b/>
      <w:bCs/>
      <w:kern w:val="0"/>
      <w:sz w:val="44"/>
      <w:szCs w:val="32"/>
    </w:rPr>
  </w:style>
  <w:style w:type="character" w:customStyle="1" w:styleId="103">
    <w:name w:val="标题 3 Char"/>
    <w:basedOn w:val="88"/>
    <w:link w:val="4"/>
    <w:qFormat/>
    <w:uiPriority w:val="0"/>
    <w:rPr>
      <w:rFonts w:ascii="Times New Roman" w:hAnsi="Times New Roman" w:eastAsia="华文细黑" w:cs="Times New Roman"/>
      <w:bCs/>
      <w:kern w:val="0"/>
      <w:sz w:val="36"/>
      <w:szCs w:val="32"/>
    </w:rPr>
  </w:style>
  <w:style w:type="character" w:customStyle="1" w:styleId="104">
    <w:name w:val="标题 4 Char"/>
    <w:basedOn w:val="88"/>
    <w:link w:val="5"/>
    <w:qFormat/>
    <w:uiPriority w:val="0"/>
    <w:rPr>
      <w:rFonts w:ascii="Arial" w:hAnsi="Arial" w:eastAsia="黑体" w:cs="Times New Roman"/>
      <w:b/>
      <w:bCs/>
      <w:kern w:val="0"/>
      <w:sz w:val="28"/>
      <w:szCs w:val="28"/>
    </w:rPr>
  </w:style>
  <w:style w:type="character" w:customStyle="1" w:styleId="105">
    <w:name w:val="标题 5 Char"/>
    <w:basedOn w:val="88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106">
    <w:name w:val="标题 6 Char"/>
    <w:basedOn w:val="88"/>
    <w:link w:val="7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107">
    <w:name w:val="标题 7 Char"/>
    <w:basedOn w:val="88"/>
    <w:link w:val="8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108">
    <w:name w:val="标题 8 Char"/>
    <w:basedOn w:val="88"/>
    <w:link w:val="9"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109">
    <w:name w:val="标题 9 Char"/>
    <w:basedOn w:val="88"/>
    <w:link w:val="10"/>
    <w:uiPriority w:val="0"/>
    <w:rPr>
      <w:rFonts w:ascii="Arial" w:hAnsi="Arial" w:eastAsia="黑体" w:cs="Times New Roman"/>
      <w:kern w:val="0"/>
      <w:szCs w:val="21"/>
    </w:rPr>
  </w:style>
  <w:style w:type="character" w:customStyle="1" w:styleId="110">
    <w:name w:val="b1"/>
    <w:basedOn w:val="88"/>
    <w:uiPriority w:val="0"/>
    <w:rPr>
      <w:rFonts w:hint="default" w:ascii="Arial" w:hAnsi="Arial" w:cs="Arial"/>
      <w:b/>
      <w:bCs/>
      <w:color w:val="484848"/>
      <w:sz w:val="20"/>
      <w:szCs w:val="20"/>
    </w:rPr>
  </w:style>
  <w:style w:type="paragraph" w:customStyle="1" w:styleId="111">
    <w:name w:val="List Paragraph"/>
    <w:basedOn w:val="1"/>
    <w:qFormat/>
    <w:uiPriority w:val="34"/>
    <w:pPr>
      <w:ind w:firstLine="420" w:firstLineChars="200"/>
    </w:pPr>
  </w:style>
  <w:style w:type="paragraph" w:customStyle="1" w:styleId="112">
    <w:name w:val="标准文本"/>
    <w:basedOn w:val="1"/>
    <w:link w:val="113"/>
    <w:qFormat/>
    <w:uiPriority w:val="0"/>
    <w:pPr>
      <w:spacing w:line="360" w:lineRule="auto"/>
      <w:ind w:firstLine="480" w:firstLineChars="200"/>
    </w:pPr>
    <w:rPr>
      <w:rFonts w:cs="宋体" w:eastAsiaTheme="minorEastAsia"/>
      <w:sz w:val="24"/>
    </w:rPr>
  </w:style>
  <w:style w:type="character" w:customStyle="1" w:styleId="113">
    <w:name w:val="标准文本 Char"/>
    <w:basedOn w:val="88"/>
    <w:link w:val="112"/>
    <w:uiPriority w:val="0"/>
    <w:rPr>
      <w:rFonts w:ascii="Times New Roman" w:hAnsi="Times New Roman" w:cs="宋体"/>
      <w:sz w:val="24"/>
      <w:szCs w:val="20"/>
    </w:rPr>
  </w:style>
  <w:style w:type="character" w:customStyle="1" w:styleId="114">
    <w:name w:val="批注文字 Char"/>
    <w:basedOn w:val="88"/>
    <w:link w:val="13"/>
    <w:uiPriority w:val="0"/>
    <w:rPr>
      <w:rFonts w:ascii="Times New Roman" w:hAnsi="Times New Roman" w:eastAsia="宋体" w:cs="Times New Roman"/>
      <w:szCs w:val="24"/>
    </w:rPr>
  </w:style>
  <w:style w:type="paragraph" w:customStyle="1" w:styleId="115">
    <w:name w:val="YZ首缩2.0"/>
    <w:basedOn w:val="1"/>
    <w:link w:val="116"/>
    <w:uiPriority w:val="0"/>
    <w:pPr>
      <w:spacing w:line="360" w:lineRule="auto"/>
      <w:ind w:firstLine="480"/>
      <w:jc w:val="left"/>
    </w:pPr>
    <w:rPr>
      <w:rFonts w:cs="宋体"/>
      <w:sz w:val="24"/>
    </w:rPr>
  </w:style>
  <w:style w:type="character" w:customStyle="1" w:styleId="116">
    <w:name w:val="YZ首缩2.0 Char"/>
    <w:basedOn w:val="88"/>
    <w:link w:val="115"/>
    <w:uiPriority w:val="0"/>
    <w:rPr>
      <w:rFonts w:ascii="Times New Roman" w:hAnsi="Times New Roman" w:eastAsia="宋体" w:cs="宋体"/>
      <w:sz w:val="24"/>
      <w:szCs w:val="20"/>
    </w:rPr>
  </w:style>
  <w:style w:type="character" w:customStyle="1" w:styleId="117">
    <w:name w:val="批注框文本 Char"/>
    <w:basedOn w:val="88"/>
    <w:link w:val="56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8">
    <w:name w:val="文档结构图 Char"/>
    <w:basedOn w:val="88"/>
    <w:link w:val="30"/>
    <w:semiHidden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119">
    <w:name w:val="批注主题 Char"/>
    <w:basedOn w:val="114"/>
    <w:link w:val="12"/>
    <w:semiHidden/>
    <w:qFormat/>
    <w:uiPriority w:val="0"/>
    <w:rPr>
      <w:rFonts w:ascii="Times New Roman" w:hAnsi="Times New Roman" w:eastAsia="宋体" w:cs="Times New Roman"/>
      <w:b/>
      <w:bCs/>
      <w:szCs w:val="24"/>
    </w:rPr>
  </w:style>
  <w:style w:type="paragraph" w:customStyle="1" w:styleId="120">
    <w:name w:val="样式 标题 1 + (中文) 黑体 小二 黑色 两端对齐 段前: 16 行"/>
    <w:basedOn w:val="2"/>
    <w:uiPriority w:val="0"/>
    <w:pPr>
      <w:keepNext w:val="0"/>
      <w:keepLines w:val="0"/>
      <w:widowControl w:val="0"/>
      <w:numPr>
        <w:numId w:val="0"/>
      </w:numPr>
      <w:tabs>
        <w:tab w:val="left" w:pos="720"/>
      </w:tabs>
      <w:snapToGrid/>
      <w:spacing w:before="0" w:after="0" w:line="360" w:lineRule="auto"/>
      <w:jc w:val="both"/>
    </w:pPr>
    <w:rPr>
      <w:rFonts w:ascii="宋体" w:hAnsi="宋体" w:cs="Times New Roman" w:eastAsiaTheme="minorEastAsia"/>
      <w:color w:val="000000"/>
      <w:kern w:val="44"/>
      <w:sz w:val="24"/>
      <w:szCs w:val="24"/>
    </w:rPr>
  </w:style>
  <w:style w:type="paragraph" w:customStyle="1" w:styleId="121">
    <w:name w:val="Char"/>
    <w:basedOn w:val="1"/>
    <w:qFormat/>
    <w:uiPriority w:val="0"/>
    <w:pPr>
      <w:tabs>
        <w:tab w:val="left" w:pos="432"/>
      </w:tabs>
      <w:spacing w:beforeLines="50" w:afterLines="50"/>
      <w:ind w:left="432" w:hanging="432"/>
    </w:pPr>
    <w:rPr>
      <w:sz w:val="24"/>
      <w:szCs w:val="24"/>
    </w:rPr>
  </w:style>
  <w:style w:type="paragraph" w:customStyle="1" w:styleId="122">
    <w:name w:val="默认段落字体 Para Char"/>
    <w:basedOn w:val="1"/>
    <w:uiPriority w:val="0"/>
    <w:pPr>
      <w:adjustRightInd w:val="0"/>
      <w:spacing w:line="360" w:lineRule="auto"/>
    </w:pPr>
    <w:rPr>
      <w:kern w:val="0"/>
      <w:sz w:val="24"/>
      <w:szCs w:val="24"/>
    </w:rPr>
  </w:style>
  <w:style w:type="paragraph" w:customStyle="1" w:styleId="123">
    <w:name w:val="图片居中"/>
    <w:basedOn w:val="1"/>
    <w:next w:val="112"/>
    <w:link w:val="262"/>
    <w:qFormat/>
    <w:uiPriority w:val="0"/>
    <w:pPr>
      <w:jc w:val="center"/>
    </w:pPr>
    <w:rPr>
      <w:rFonts w:cs="宋体"/>
    </w:rPr>
  </w:style>
  <w:style w:type="character" w:customStyle="1" w:styleId="124">
    <w:name w:val="标题 Char"/>
    <w:basedOn w:val="88"/>
    <w:link w:val="87"/>
    <w:qFormat/>
    <w:uiPriority w:val="0"/>
    <w:rPr>
      <w:rFonts w:ascii="Arial" w:hAnsi="Arial" w:eastAsia="宋体" w:cs="Arial"/>
      <w:b/>
      <w:bCs/>
      <w:sz w:val="44"/>
      <w:szCs w:val="32"/>
    </w:rPr>
  </w:style>
  <w:style w:type="paragraph" w:customStyle="1" w:styleId="125">
    <w:name w:val="封面小标题"/>
    <w:basedOn w:val="1"/>
    <w:link w:val="129"/>
    <w:qFormat/>
    <w:uiPriority w:val="0"/>
    <w:pPr>
      <w:jc w:val="center"/>
    </w:pPr>
    <w:rPr>
      <w:rFonts w:ascii="黑体" w:hAnsi="黑体" w:eastAsia="黑体" w:cs="宋体"/>
      <w:b/>
      <w:bCs/>
      <w:sz w:val="36"/>
    </w:rPr>
  </w:style>
  <w:style w:type="paragraph" w:customStyle="1" w:styleId="126">
    <w:name w:val="封面大标题"/>
    <w:basedOn w:val="1"/>
    <w:link w:val="247"/>
    <w:uiPriority w:val="0"/>
    <w:pPr>
      <w:jc w:val="center"/>
    </w:pPr>
    <w:rPr>
      <w:rFonts w:ascii="黑体" w:eastAsia="黑体" w:cs="宋体"/>
      <w:b/>
      <w:bCs/>
      <w:sz w:val="52"/>
    </w:rPr>
  </w:style>
  <w:style w:type="paragraph" w:customStyle="1" w:styleId="127">
    <w:name w:val="加重文字"/>
    <w:basedOn w:val="112"/>
    <w:link w:val="128"/>
    <w:uiPriority w:val="0"/>
    <w:pPr>
      <w:ind w:firstLine="0" w:firstLineChars="0"/>
    </w:pPr>
    <w:rPr>
      <w:b/>
      <w:szCs w:val="24"/>
      <w:u w:val="thick"/>
    </w:rPr>
  </w:style>
  <w:style w:type="character" w:customStyle="1" w:styleId="128">
    <w:name w:val="加重文字 Char"/>
    <w:basedOn w:val="113"/>
    <w:link w:val="127"/>
    <w:qFormat/>
    <w:uiPriority w:val="0"/>
    <w:rPr>
      <w:rFonts w:ascii="Times New Roman" w:hAnsi="Times New Roman" w:cs="宋体"/>
      <w:b/>
      <w:sz w:val="24"/>
      <w:szCs w:val="24"/>
      <w:u w:val="thick"/>
    </w:rPr>
  </w:style>
  <w:style w:type="character" w:customStyle="1" w:styleId="129">
    <w:name w:val="封面小标题 Char"/>
    <w:basedOn w:val="88"/>
    <w:link w:val="125"/>
    <w:uiPriority w:val="0"/>
    <w:rPr>
      <w:rFonts w:ascii="黑体" w:hAnsi="黑体" w:eastAsia="黑体" w:cs="宋体"/>
      <w:b/>
      <w:bCs/>
      <w:sz w:val="36"/>
      <w:szCs w:val="20"/>
    </w:rPr>
  </w:style>
  <w:style w:type="character" w:customStyle="1" w:styleId="130">
    <w:name w:val="副标题 Char"/>
    <w:basedOn w:val="88"/>
    <w:link w:val="67"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character" w:customStyle="1" w:styleId="131">
    <w:name w:val="宏文本 Char"/>
    <w:basedOn w:val="88"/>
    <w:link w:val="19"/>
    <w:semiHidden/>
    <w:qFormat/>
    <w:uiPriority w:val="0"/>
    <w:rPr>
      <w:rFonts w:ascii="Courier New" w:hAnsi="Courier New" w:eastAsia="宋体" w:cs="Courier New"/>
      <w:sz w:val="24"/>
      <w:szCs w:val="24"/>
    </w:rPr>
  </w:style>
  <w:style w:type="character" w:customStyle="1" w:styleId="132">
    <w:name w:val="脚注文本 Char"/>
    <w:basedOn w:val="88"/>
    <w:link w:val="70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3">
    <w:name w:val="尾注文本 Char"/>
    <w:basedOn w:val="88"/>
    <w:link w:val="54"/>
    <w:semiHidden/>
    <w:uiPriority w:val="0"/>
    <w:rPr>
      <w:rFonts w:ascii="Times New Roman" w:hAnsi="Times New Roman" w:eastAsia="宋体" w:cs="Times New Roman"/>
      <w:szCs w:val="24"/>
    </w:rPr>
  </w:style>
  <w:style w:type="paragraph" w:customStyle="1" w:styleId="134">
    <w:name w:val="表格内容"/>
    <w:qFormat/>
    <w:uiPriority w:val="0"/>
    <w:pPr>
      <w:spacing w:line="360" w:lineRule="auto"/>
      <w:jc w:val="center"/>
    </w:pPr>
    <w:rPr>
      <w:rFonts w:ascii="Times New Roman" w:hAnsi="Times New Roman" w:eastAsia="宋体" w:cs="宋体"/>
      <w:kern w:val="2"/>
      <w:sz w:val="24"/>
      <w:szCs w:val="20"/>
      <w:lang w:val="en-US" w:eastAsia="zh-CN" w:bidi="ar-SA"/>
    </w:rPr>
  </w:style>
  <w:style w:type="character" w:customStyle="1" w:styleId="135">
    <w:name w:val="HTML 地址 Char"/>
    <w:basedOn w:val="88"/>
    <w:link w:val="43"/>
    <w:qFormat/>
    <w:uiPriority w:val="0"/>
    <w:rPr>
      <w:rFonts w:ascii="Times New Roman" w:hAnsi="Times New Roman" w:eastAsia="宋体" w:cs="Times New Roman"/>
      <w:i/>
      <w:iCs/>
      <w:szCs w:val="24"/>
    </w:rPr>
  </w:style>
  <w:style w:type="character" w:customStyle="1" w:styleId="136">
    <w:name w:val="HTML 预设格式 Char"/>
    <w:basedOn w:val="88"/>
    <w:link w:val="83"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137">
    <w:name w:val="称呼 Char"/>
    <w:basedOn w:val="88"/>
    <w:link w:val="33"/>
    <w:uiPriority w:val="0"/>
    <w:rPr>
      <w:rFonts w:ascii="Times New Roman" w:hAnsi="Times New Roman" w:eastAsia="宋体" w:cs="Times New Roman"/>
      <w:szCs w:val="24"/>
    </w:rPr>
  </w:style>
  <w:style w:type="character" w:customStyle="1" w:styleId="138">
    <w:name w:val="纯文本 Char"/>
    <w:basedOn w:val="88"/>
    <w:link w:val="47"/>
    <w:qFormat/>
    <w:uiPriority w:val="0"/>
    <w:rPr>
      <w:rFonts w:ascii="宋体" w:hAnsi="Courier New" w:eastAsia="宋体" w:cs="Courier New"/>
      <w:szCs w:val="21"/>
    </w:rPr>
  </w:style>
  <w:style w:type="character" w:customStyle="1" w:styleId="139">
    <w:name w:val="电子邮件签名 Char"/>
    <w:basedOn w:val="88"/>
    <w:link w:val="23"/>
    <w:uiPriority w:val="0"/>
    <w:rPr>
      <w:rFonts w:ascii="Times New Roman" w:hAnsi="Times New Roman" w:eastAsia="宋体" w:cs="Times New Roman"/>
      <w:szCs w:val="24"/>
    </w:rPr>
  </w:style>
  <w:style w:type="character" w:customStyle="1" w:styleId="140">
    <w:name w:val="结束语 Char"/>
    <w:basedOn w:val="88"/>
    <w:link w:val="3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1">
    <w:name w:val="签名 Char"/>
    <w:basedOn w:val="88"/>
    <w:link w:val="6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2">
    <w:name w:val="日期 Char"/>
    <w:basedOn w:val="88"/>
    <w:link w:val="5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3">
    <w:name w:val="信息标题 Char"/>
    <w:basedOn w:val="88"/>
    <w:link w:val="82"/>
    <w:qFormat/>
    <w:uiPriority w:val="0"/>
    <w:rPr>
      <w:rFonts w:ascii="Arial" w:hAnsi="Arial" w:eastAsia="宋体" w:cs="Arial"/>
      <w:sz w:val="24"/>
      <w:szCs w:val="24"/>
      <w:shd w:val="pct20" w:color="auto" w:fill="auto"/>
    </w:rPr>
  </w:style>
  <w:style w:type="character" w:customStyle="1" w:styleId="144">
    <w:name w:val="正文文本 Char"/>
    <w:basedOn w:val="88"/>
    <w:link w:val="1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5">
    <w:name w:val="正文首行缩进 Char"/>
    <w:basedOn w:val="144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6">
    <w:name w:val="正文文本缩进 Char"/>
    <w:basedOn w:val="88"/>
    <w:link w:val="3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7">
    <w:name w:val="正文首行缩进 2 Char"/>
    <w:basedOn w:val="146"/>
    <w:link w:val="5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8">
    <w:name w:val="正文文本 2 Char"/>
    <w:basedOn w:val="88"/>
    <w:link w:val="7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9">
    <w:name w:val="正文文本 3 Char"/>
    <w:basedOn w:val="88"/>
    <w:link w:val="34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50">
    <w:name w:val="正文文本缩进 2 Char"/>
    <w:basedOn w:val="88"/>
    <w:link w:val="53"/>
    <w:uiPriority w:val="0"/>
    <w:rPr>
      <w:rFonts w:ascii="Times New Roman" w:hAnsi="Times New Roman" w:eastAsia="宋体" w:cs="Times New Roman"/>
      <w:szCs w:val="24"/>
    </w:rPr>
  </w:style>
  <w:style w:type="character" w:customStyle="1" w:styleId="151">
    <w:name w:val="正文文本缩进 3 Char"/>
    <w:basedOn w:val="88"/>
    <w:link w:val="7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52">
    <w:name w:val="注释标题 Char"/>
    <w:basedOn w:val="88"/>
    <w:link w:val="20"/>
    <w:uiPriority w:val="0"/>
    <w:rPr>
      <w:rFonts w:ascii="Times New Roman" w:hAnsi="Times New Roman" w:eastAsia="宋体" w:cs="Times New Roman"/>
      <w:szCs w:val="24"/>
    </w:rPr>
  </w:style>
  <w:style w:type="paragraph" w:customStyle="1" w:styleId="153">
    <w:name w:val="庄制定的正文"/>
    <w:basedOn w:val="1"/>
    <w:qFormat/>
    <w:uiPriority w:val="0"/>
    <w:pPr>
      <w:spacing w:after="50" w:line="360" w:lineRule="auto"/>
      <w:ind w:firstLine="454"/>
    </w:pPr>
    <w:rPr>
      <w:rFonts w:ascii="宋体" w:hAnsi="宋体" w:cs="宋体"/>
      <w:kern w:val="44"/>
      <w:sz w:val="24"/>
    </w:rPr>
  </w:style>
  <w:style w:type="character" w:customStyle="1" w:styleId="154">
    <w:name w:val="样式 Arial 下划线"/>
    <w:basedOn w:val="88"/>
    <w:qFormat/>
    <w:uiPriority w:val="0"/>
    <w:rPr>
      <w:rFonts w:ascii="Arial" w:hAnsi="Arial"/>
      <w:b/>
      <w:u w:val="single"/>
    </w:rPr>
  </w:style>
  <w:style w:type="paragraph" w:customStyle="1" w:styleId="155">
    <w:name w:val="下划线"/>
    <w:basedOn w:val="112"/>
    <w:link w:val="156"/>
    <w:qFormat/>
    <w:uiPriority w:val="0"/>
    <w:rPr>
      <w:u w:val="single"/>
    </w:rPr>
  </w:style>
  <w:style w:type="character" w:customStyle="1" w:styleId="156">
    <w:name w:val="下划线 Char"/>
    <w:basedOn w:val="113"/>
    <w:link w:val="155"/>
    <w:uiPriority w:val="0"/>
    <w:rPr>
      <w:rFonts w:ascii="Times New Roman" w:hAnsi="Times New Roman" w:cs="宋体"/>
      <w:sz w:val="24"/>
      <w:szCs w:val="20"/>
      <w:u w:val="single"/>
    </w:rPr>
  </w:style>
  <w:style w:type="paragraph" w:customStyle="1" w:styleId="157">
    <w:name w:val="正文首行缩进2字"/>
    <w:basedOn w:val="1"/>
    <w:link w:val="158"/>
    <w:uiPriority w:val="0"/>
    <w:pPr>
      <w:snapToGrid w:val="0"/>
      <w:spacing w:line="288" w:lineRule="auto"/>
      <w:ind w:firstLine="480" w:firstLineChars="200"/>
    </w:pPr>
    <w:rPr>
      <w:rFonts w:eastAsia="楷体_GB2312"/>
      <w:sz w:val="24"/>
      <w:szCs w:val="24"/>
    </w:rPr>
  </w:style>
  <w:style w:type="character" w:customStyle="1" w:styleId="158">
    <w:name w:val="正文首行缩进2字 Char"/>
    <w:basedOn w:val="88"/>
    <w:link w:val="157"/>
    <w:uiPriority w:val="0"/>
    <w:rPr>
      <w:rFonts w:ascii="Times New Roman" w:hAnsi="Times New Roman" w:eastAsia="楷体_GB2312" w:cs="Times New Roman"/>
      <w:sz w:val="24"/>
      <w:szCs w:val="24"/>
    </w:rPr>
  </w:style>
  <w:style w:type="paragraph" w:customStyle="1" w:styleId="159">
    <w:name w:val="正文符号1"/>
    <w:basedOn w:val="157"/>
    <w:uiPriority w:val="0"/>
    <w:pPr>
      <w:tabs>
        <w:tab w:val="left" w:pos="987"/>
        <w:tab w:val="left" w:pos="1080"/>
      </w:tabs>
      <w:ind w:left="987" w:hanging="420" w:firstLineChars="0"/>
    </w:pPr>
    <w:rPr>
      <w:kern w:val="44"/>
    </w:rPr>
  </w:style>
  <w:style w:type="paragraph" w:customStyle="1" w:styleId="160">
    <w:name w:val="表格正文"/>
    <w:basedOn w:val="1"/>
    <w:link w:val="271"/>
    <w:uiPriority w:val="0"/>
    <w:pPr>
      <w:spacing w:line="240" w:lineRule="atLeast"/>
    </w:pPr>
    <w:rPr>
      <w:rFonts w:eastAsia="楷体_GB2312"/>
      <w:sz w:val="24"/>
      <w:szCs w:val="24"/>
    </w:rPr>
  </w:style>
  <w:style w:type="character" w:customStyle="1" w:styleId="161">
    <w:name w:val="point_normal"/>
    <w:basedOn w:val="88"/>
    <w:uiPriority w:val="0"/>
  </w:style>
  <w:style w:type="paragraph" w:customStyle="1" w:styleId="162">
    <w:name w:val="标书_正文"/>
    <w:basedOn w:val="1"/>
    <w:uiPriority w:val="0"/>
    <w:pPr>
      <w:spacing w:line="360" w:lineRule="auto"/>
    </w:pPr>
    <w:rPr>
      <w:rFonts w:ascii="宋体"/>
      <w:kern w:val="0"/>
      <w:sz w:val="24"/>
    </w:rPr>
  </w:style>
  <w:style w:type="paragraph" w:customStyle="1" w:styleId="163">
    <w:name w:val="样式2"/>
    <w:basedOn w:val="3"/>
    <w:uiPriority w:val="0"/>
    <w:pPr>
      <w:keepNext/>
      <w:keepLines/>
      <w:numPr>
        <w:numId w:val="12"/>
      </w:numPr>
      <w:tabs>
        <w:tab w:val="left" w:pos="850"/>
      </w:tabs>
      <w:spacing w:line="360" w:lineRule="auto"/>
      <w:jc w:val="both"/>
    </w:pPr>
    <w:rPr>
      <w:rFonts w:ascii="Arial" w:eastAsia="宋体" w:cs="Times New Roman"/>
      <w:kern w:val="2"/>
      <w:sz w:val="30"/>
    </w:rPr>
  </w:style>
  <w:style w:type="paragraph" w:customStyle="1" w:styleId="164">
    <w:name w:val="封面"/>
    <w:basedOn w:val="1"/>
    <w:qFormat/>
    <w:uiPriority w:val="0"/>
    <w:pPr>
      <w:spacing w:line="480" w:lineRule="auto"/>
      <w:jc w:val="center"/>
    </w:pPr>
    <w:rPr>
      <w:rFonts w:eastAsia="黑体" w:cs="宋体"/>
      <w:b/>
      <w:bCs/>
      <w:sz w:val="48"/>
    </w:rPr>
  </w:style>
  <w:style w:type="paragraph" w:customStyle="1" w:styleId="165">
    <w:name w:val="封面标题"/>
    <w:basedOn w:val="164"/>
    <w:uiPriority w:val="0"/>
    <w:rPr>
      <w:sz w:val="72"/>
    </w:rPr>
  </w:style>
  <w:style w:type="paragraph" w:customStyle="1" w:styleId="166">
    <w:name w:val="样式 标题 1H1PIM 1Section Headh1l11H11H12H111H13H1121st ..."/>
    <w:basedOn w:val="2"/>
    <w:qFormat/>
    <w:uiPriority w:val="0"/>
    <w:pPr>
      <w:widowControl w:val="0"/>
      <w:numPr>
        <w:numId w:val="13"/>
      </w:numPr>
      <w:tabs>
        <w:tab w:val="left" w:pos="831"/>
        <w:tab w:val="left" w:pos="2931"/>
      </w:tabs>
      <w:snapToGrid/>
      <w:ind w:left="635" w:leftChars="100" w:right="210" w:rightChars="100"/>
      <w:jc w:val="both"/>
    </w:pPr>
    <w:rPr>
      <w:rFonts w:ascii="Times New Roman" w:eastAsiaTheme="minorEastAsia"/>
      <w:kern w:val="44"/>
      <w:sz w:val="44"/>
      <w:szCs w:val="20"/>
    </w:rPr>
  </w:style>
  <w:style w:type="paragraph" w:customStyle="1" w:styleId="167">
    <w:name w:val="样式 样式 标题 1H1PIM 1Section Headh1l11H11H12H111H13H1121st ... + 右侧:..."/>
    <w:basedOn w:val="166"/>
    <w:qFormat/>
    <w:uiPriority w:val="0"/>
    <w:pPr>
      <w:ind w:left="831"/>
    </w:pPr>
    <w:rPr>
      <w:rFonts w:ascii="Arial" w:hAnsi="Arial"/>
      <w:szCs w:val="44"/>
    </w:rPr>
  </w:style>
  <w:style w:type="paragraph" w:customStyle="1" w:styleId="168">
    <w:name w:val="样式 标题 2h2Heading 2 HiddenHeading 2 CCBSl2heading 2I22nd l...2"/>
    <w:basedOn w:val="1"/>
    <w:qFormat/>
    <w:uiPriority w:val="0"/>
    <w:pPr>
      <w:numPr>
        <w:ilvl w:val="1"/>
        <w:numId w:val="13"/>
      </w:numPr>
      <w:tabs>
        <w:tab w:val="left" w:pos="1183"/>
        <w:tab w:val="left" w:pos="3073"/>
      </w:tabs>
      <w:spacing w:line="360" w:lineRule="auto"/>
      <w:ind w:left="567" w:leftChars="100" w:right="210" w:rightChars="100"/>
    </w:pPr>
    <w:rPr>
      <w:rFonts w:ascii="Arial" w:hAnsi="Arial"/>
      <w:b/>
      <w:sz w:val="32"/>
      <w:szCs w:val="32"/>
    </w:rPr>
  </w:style>
  <w:style w:type="paragraph" w:customStyle="1" w:styleId="169">
    <w:name w:val="图片"/>
    <w:basedOn w:val="1"/>
    <w:next w:val="26"/>
    <w:uiPriority w:val="0"/>
    <w:pPr>
      <w:keepNext/>
      <w:widowControl/>
      <w:spacing w:line="360" w:lineRule="auto"/>
      <w:ind w:firstLine="476"/>
      <w:jc w:val="left"/>
    </w:pPr>
    <w:rPr>
      <w:spacing w:val="-5"/>
      <w:kern w:val="0"/>
      <w:sz w:val="24"/>
    </w:rPr>
  </w:style>
  <w:style w:type="paragraph" w:customStyle="1" w:styleId="170">
    <w:name w:val="样式 标题 1DocAccpt(Chapter Nbr)PIM 1H1123321Title1卷标题aa章标题..."/>
    <w:basedOn w:val="2"/>
    <w:qFormat/>
    <w:uiPriority w:val="0"/>
    <w:pPr>
      <w:numPr>
        <w:numId w:val="14"/>
      </w:numPr>
      <w:tabs>
        <w:tab w:val="left" w:pos="771"/>
      </w:tabs>
      <w:snapToGrid/>
      <w:spacing w:before="0" w:after="220" w:line="360" w:lineRule="auto"/>
    </w:pPr>
    <w:rPr>
      <w:rFonts w:ascii="楷体_GB2312" w:hAnsi="楷体_GB2312" w:eastAsia="楷体_GB2312" w:cs="Times New Roman"/>
      <w:spacing w:val="-10"/>
      <w:kern w:val="28"/>
      <w:sz w:val="36"/>
      <w:szCs w:val="20"/>
    </w:rPr>
  </w:style>
  <w:style w:type="paragraph" w:customStyle="1" w:styleId="171">
    <w:name w:val="样式 标题 2h22Header 2l2Level 2 HeadH2Small Chapter)Reshdr2..."/>
    <w:basedOn w:val="3"/>
    <w:qFormat/>
    <w:uiPriority w:val="0"/>
    <w:pPr>
      <w:keepNext/>
      <w:keepLines/>
      <w:widowControl/>
      <w:numPr>
        <w:numId w:val="14"/>
      </w:numPr>
      <w:tabs>
        <w:tab w:val="left" w:pos="771"/>
      </w:tabs>
      <w:spacing w:before="0" w:after="0" w:line="360" w:lineRule="auto"/>
    </w:pPr>
    <w:rPr>
      <w:rFonts w:ascii="楷体_GB2312" w:eastAsia="楷体_GB2312"/>
      <w:spacing w:val="-5"/>
      <w:sz w:val="32"/>
      <w:szCs w:val="20"/>
    </w:rPr>
  </w:style>
  <w:style w:type="paragraph" w:customStyle="1" w:styleId="172">
    <w:name w:val="样式 标题 3h33rd levelHeading 3 - oldH3Fab-3level_3PIM 3Leve..."/>
    <w:basedOn w:val="4"/>
    <w:qFormat/>
    <w:uiPriority w:val="0"/>
    <w:pPr>
      <w:numPr>
        <w:numId w:val="14"/>
      </w:numPr>
      <w:tabs>
        <w:tab w:val="left" w:pos="771"/>
      </w:tabs>
      <w:spacing w:before="156" w:after="156" w:line="360" w:lineRule="auto"/>
      <w:jc w:val="both"/>
    </w:pPr>
    <w:rPr>
      <w:rFonts w:ascii="楷体_GB2312" w:hAnsi="Arial" w:eastAsia="楷体_GB2312" w:cs="宋体"/>
      <w:bCs w:val="0"/>
      <w:spacing w:val="-5"/>
      <w:kern w:val="28"/>
      <w:sz w:val="28"/>
      <w:szCs w:val="20"/>
    </w:rPr>
  </w:style>
  <w:style w:type="paragraph" w:customStyle="1" w:styleId="173">
    <w:name w:val="样式 标题 4H4sect 1.2.3.4Ref Heading 1rh1Heading sql4th level..."/>
    <w:basedOn w:val="5"/>
    <w:uiPriority w:val="0"/>
    <w:pPr>
      <w:numPr>
        <w:numId w:val="14"/>
      </w:numPr>
      <w:tabs>
        <w:tab w:val="left" w:pos="771"/>
      </w:tabs>
      <w:spacing w:before="0" w:after="0" w:line="360" w:lineRule="auto"/>
    </w:pPr>
    <w:rPr>
      <w:rFonts w:ascii="楷体_GB2312" w:hAnsi="楷体_GB2312" w:eastAsia="楷体_GB2312" w:cs="宋体"/>
      <w:b w:val="0"/>
      <w:bCs w:val="0"/>
      <w:spacing w:val="-2"/>
      <w:kern w:val="28"/>
      <w:szCs w:val="20"/>
    </w:rPr>
  </w:style>
  <w:style w:type="paragraph" w:customStyle="1" w:styleId="174">
    <w:name w:val="样式 标题 6PIM 6H6h6Third Subheading + (符号) Arial 左侧:  1 字符 右侧..."/>
    <w:basedOn w:val="7"/>
    <w:qFormat/>
    <w:uiPriority w:val="0"/>
    <w:pPr>
      <w:numPr>
        <w:numId w:val="14"/>
      </w:numPr>
      <w:tabs>
        <w:tab w:val="left" w:pos="771"/>
        <w:tab w:val="left" w:pos="2340"/>
      </w:tabs>
      <w:spacing w:before="0" w:after="0" w:line="360" w:lineRule="auto"/>
      <w:ind w:right="230" w:rightChars="100" w:hanging="940"/>
    </w:pPr>
    <w:rPr>
      <w:rFonts w:ascii="Times New Roman" w:eastAsia="楷体_GB2312" w:cs="宋体"/>
      <w:b w:val="0"/>
      <w:bCs w:val="0"/>
      <w:spacing w:val="-4"/>
      <w:kern w:val="28"/>
      <w:sz w:val="28"/>
      <w:szCs w:val="20"/>
    </w:rPr>
  </w:style>
  <w:style w:type="paragraph" w:customStyle="1" w:styleId="175">
    <w:name w:val="样式 标题 5H5ITT t5PA Pico Section5H5-Heading 5h5l5heading5...1"/>
    <w:basedOn w:val="6"/>
    <w:qFormat/>
    <w:uiPriority w:val="0"/>
    <w:pPr>
      <w:numPr>
        <w:numId w:val="14"/>
      </w:numPr>
      <w:tabs>
        <w:tab w:val="left" w:pos="771"/>
        <w:tab w:val="left" w:pos="1800"/>
      </w:tabs>
      <w:spacing w:before="0" w:after="0" w:line="360" w:lineRule="auto"/>
    </w:pPr>
    <w:rPr>
      <w:rFonts w:ascii="楷体_GB2312" w:hAnsi="楷体_GB2312" w:eastAsia="楷体_GB2312"/>
      <w:b w:val="0"/>
      <w:bCs w:val="0"/>
      <w:spacing w:val="-2"/>
      <w:kern w:val="28"/>
      <w:szCs w:val="20"/>
    </w:rPr>
  </w:style>
  <w:style w:type="character" w:customStyle="1" w:styleId="176">
    <w:name w:val="招标信息"/>
    <w:basedOn w:val="88"/>
    <w:qFormat/>
    <w:uiPriority w:val="0"/>
    <w:rPr>
      <w:b/>
      <w:bCs/>
      <w:sz w:val="36"/>
    </w:rPr>
  </w:style>
  <w:style w:type="character" w:customStyle="1" w:styleId="177">
    <w:name w:val="招标信息下划线"/>
    <w:basedOn w:val="176"/>
    <w:qFormat/>
    <w:uiPriority w:val="0"/>
    <w:rPr>
      <w:sz w:val="36"/>
      <w:u w:val="single"/>
    </w:rPr>
  </w:style>
  <w:style w:type="paragraph" w:customStyle="1" w:styleId="178">
    <w:name w:val="正文@0418Yuan"/>
    <w:basedOn w:val="1"/>
    <w:next w:val="1"/>
    <w:qFormat/>
    <w:uiPriority w:val="0"/>
    <w:pPr>
      <w:spacing w:line="360" w:lineRule="auto"/>
      <w:ind w:firstLine="720" w:firstLineChars="300"/>
    </w:pPr>
    <w:rPr>
      <w:rFonts w:cs="宋体"/>
      <w:sz w:val="24"/>
    </w:rPr>
  </w:style>
  <w:style w:type="paragraph" w:customStyle="1" w:styleId="179">
    <w:name w:val="YZ加重突出"/>
    <w:basedOn w:val="115"/>
    <w:link w:val="258"/>
    <w:qFormat/>
    <w:uiPriority w:val="0"/>
    <w:rPr>
      <w:b/>
      <w:bCs/>
      <w:u w:val="single"/>
    </w:rPr>
  </w:style>
  <w:style w:type="paragraph" w:customStyle="1" w:styleId="180">
    <w:name w:val="YZ图片居中"/>
    <w:basedOn w:val="1"/>
    <w:uiPriority w:val="0"/>
    <w:pPr>
      <w:spacing w:line="360" w:lineRule="auto"/>
      <w:jc w:val="center"/>
    </w:pPr>
    <w:rPr>
      <w:rFonts w:cs="宋体"/>
      <w:sz w:val="24"/>
    </w:rPr>
  </w:style>
  <w:style w:type="character" w:customStyle="1" w:styleId="181">
    <w:name w:val="unnamed21"/>
    <w:basedOn w:val="88"/>
    <w:qFormat/>
    <w:uiPriority w:val="0"/>
    <w:rPr>
      <w:rFonts w:hint="default" w:ascii="Arial" w:hAnsi="Arial" w:cs="Arial"/>
      <w:color w:val="000033"/>
      <w:sz w:val="18"/>
      <w:szCs w:val="18"/>
    </w:rPr>
  </w:style>
  <w:style w:type="paragraph" w:customStyle="1" w:styleId="182">
    <w:name w:val="正文符号2"/>
    <w:basedOn w:val="159"/>
    <w:qFormat/>
    <w:uiPriority w:val="0"/>
    <w:pPr>
      <w:numPr>
        <w:ilvl w:val="0"/>
        <w:numId w:val="15"/>
      </w:numPr>
      <w:tabs>
        <w:tab w:val="left" w:pos="360"/>
        <w:tab w:val="left" w:pos="1407"/>
        <w:tab w:val="left" w:pos="1620"/>
      </w:tabs>
      <w:snapToGrid/>
      <w:spacing w:line="360" w:lineRule="auto"/>
      <w:ind w:left="1620" w:leftChars="180" w:hanging="360" w:hangingChars="200"/>
    </w:pPr>
    <w:rPr>
      <w:rFonts w:ascii="宋体" w:hAnsi="宋体" w:eastAsia="宋体"/>
      <w:kern w:val="0"/>
      <w:sz w:val="21"/>
      <w:szCs w:val="21"/>
    </w:rPr>
  </w:style>
  <w:style w:type="paragraph" w:customStyle="1" w:styleId="183">
    <w:name w:val="表格标题"/>
    <w:basedOn w:val="1"/>
    <w:qFormat/>
    <w:uiPriority w:val="0"/>
    <w:pPr>
      <w:jc w:val="center"/>
    </w:pPr>
    <w:rPr>
      <w:rFonts w:ascii="宋体" w:hAnsi="宋体"/>
      <w:b/>
      <w:bCs/>
      <w:kern w:val="0"/>
      <w:szCs w:val="24"/>
    </w:rPr>
  </w:style>
  <w:style w:type="paragraph" w:customStyle="1" w:styleId="184">
    <w:name w:val="图表标题"/>
    <w:basedOn w:val="1"/>
    <w:qFormat/>
    <w:uiPriority w:val="0"/>
    <w:pPr>
      <w:spacing w:before="100" w:beforeAutospacing="1" w:after="100" w:afterAutospacing="1"/>
      <w:jc w:val="center"/>
    </w:pPr>
    <w:rPr>
      <w:rFonts w:eastAsia="楷体_GB2312"/>
      <w:sz w:val="28"/>
      <w:szCs w:val="24"/>
    </w:rPr>
  </w:style>
  <w:style w:type="paragraph" w:customStyle="1" w:styleId="185">
    <w:name w:val="正文加重首行缩进2字"/>
    <w:basedOn w:val="157"/>
    <w:qFormat/>
    <w:uiPriority w:val="0"/>
    <w:pPr>
      <w:snapToGrid/>
      <w:spacing w:line="360" w:lineRule="auto"/>
      <w:ind w:left="378" w:leftChars="180" w:firstLine="359" w:firstLineChars="171"/>
    </w:pPr>
    <w:rPr>
      <w:rFonts w:ascii="宋体" w:hAnsi="宋体" w:eastAsia="宋体"/>
      <w:bCs/>
      <w:kern w:val="0"/>
      <w:sz w:val="21"/>
      <w:szCs w:val="21"/>
    </w:rPr>
  </w:style>
  <w:style w:type="paragraph" w:customStyle="1" w:styleId="186">
    <w:name w:val="作者"/>
    <w:basedOn w:val="1"/>
    <w:qFormat/>
    <w:uiPriority w:val="0"/>
    <w:pPr>
      <w:widowControl/>
      <w:spacing w:beforeLines="100" w:afterLines="100" w:line="360" w:lineRule="auto"/>
      <w:jc w:val="right"/>
    </w:pPr>
    <w:rPr>
      <w:rFonts w:ascii="宋体" w:hAnsi="宋体"/>
      <w:b/>
      <w:kern w:val="0"/>
      <w:sz w:val="30"/>
      <w:szCs w:val="30"/>
    </w:rPr>
  </w:style>
  <w:style w:type="paragraph" w:customStyle="1" w:styleId="187">
    <w:name w:val="目录标题"/>
    <w:next w:val="1"/>
    <w:qFormat/>
    <w:uiPriority w:val="0"/>
    <w:pPr>
      <w:spacing w:before="120" w:after="120" w:line="600" w:lineRule="exact"/>
      <w:ind w:left="301"/>
      <w:jc w:val="center"/>
    </w:pPr>
    <w:rPr>
      <w:rFonts w:ascii="宋体" w:hAnsi="宋体" w:eastAsia="宋体" w:cs="Times New Roman"/>
      <w:b/>
      <w:kern w:val="0"/>
      <w:sz w:val="36"/>
      <w:szCs w:val="96"/>
      <w:lang w:val="en-US" w:eastAsia="zh-CN" w:bidi="ar-SA"/>
    </w:rPr>
  </w:style>
  <w:style w:type="paragraph" w:customStyle="1" w:styleId="188">
    <w:name w:val="样式 项目名称"/>
    <w:basedOn w:val="1"/>
    <w:qFormat/>
    <w:uiPriority w:val="0"/>
    <w:pPr>
      <w:widowControl/>
      <w:spacing w:beforeLines="100" w:afterLines="100"/>
      <w:jc w:val="right"/>
    </w:pPr>
    <w:rPr>
      <w:rFonts w:eastAsia="华文新魏"/>
      <w:b/>
      <w:bCs/>
      <w:kern w:val="0"/>
      <w:sz w:val="52"/>
      <w:lang w:eastAsia="en-US"/>
    </w:rPr>
  </w:style>
  <w:style w:type="paragraph" w:customStyle="1" w:styleId="189">
    <w:name w:val="样式 文件编号"/>
    <w:basedOn w:val="1"/>
    <w:qFormat/>
    <w:uiPriority w:val="0"/>
    <w:pPr>
      <w:widowControl/>
      <w:spacing w:beforeLines="100" w:afterLines="100" w:line="360" w:lineRule="auto"/>
      <w:jc w:val="right"/>
    </w:pPr>
    <w:rPr>
      <w:b/>
      <w:bCs/>
      <w:kern w:val="0"/>
      <w:sz w:val="30"/>
    </w:rPr>
  </w:style>
  <w:style w:type="paragraph" w:customStyle="1" w:styleId="190">
    <w:name w:val="样式 版本号"/>
    <w:basedOn w:val="1"/>
    <w:qFormat/>
    <w:uiPriority w:val="0"/>
    <w:pPr>
      <w:widowControl/>
      <w:spacing w:beforeLines="100" w:afterLines="100" w:line="360" w:lineRule="auto"/>
      <w:jc w:val="right"/>
    </w:pPr>
    <w:rPr>
      <w:rFonts w:ascii="宋体" w:hAnsi="宋体"/>
      <w:b/>
      <w:bCs/>
      <w:kern w:val="0"/>
      <w:sz w:val="30"/>
      <w:szCs w:val="30"/>
    </w:rPr>
  </w:style>
  <w:style w:type="paragraph" w:customStyle="1" w:styleId="191">
    <w:name w:val="样式 文件发布日期"/>
    <w:basedOn w:val="1"/>
    <w:qFormat/>
    <w:uiPriority w:val="0"/>
    <w:pPr>
      <w:widowControl/>
      <w:spacing w:beforeLines="100" w:afterLines="100" w:line="360" w:lineRule="auto"/>
      <w:jc w:val="right"/>
    </w:pPr>
    <w:rPr>
      <w:b/>
      <w:bCs/>
      <w:kern w:val="0"/>
      <w:sz w:val="30"/>
      <w:szCs w:val="30"/>
    </w:rPr>
  </w:style>
  <w:style w:type="paragraph" w:customStyle="1" w:styleId="192">
    <w:name w:val="项目编号"/>
    <w:basedOn w:val="189"/>
    <w:qFormat/>
    <w:uiPriority w:val="0"/>
  </w:style>
  <w:style w:type="paragraph" w:customStyle="1" w:styleId="193">
    <w:name w:val="ByLine"/>
    <w:basedOn w:val="87"/>
    <w:qFormat/>
    <w:uiPriority w:val="0"/>
    <w:pPr>
      <w:widowControl/>
      <w:spacing w:after="720"/>
      <w:jc w:val="right"/>
      <w:outlineLvl w:val="9"/>
    </w:pPr>
    <w:rPr>
      <w:rFonts w:cs="Times New Roman"/>
      <w:bCs w:val="0"/>
      <w:kern w:val="28"/>
      <w:sz w:val="28"/>
      <w:szCs w:val="20"/>
    </w:rPr>
  </w:style>
  <w:style w:type="character" w:customStyle="1" w:styleId="194">
    <w:name w:val="文本1"/>
    <w:basedOn w:val="88"/>
    <w:qFormat/>
    <w:uiPriority w:val="0"/>
    <w:rPr>
      <w:rFonts w:hint="eastAsia" w:ascii="宋体" w:hAnsi="宋体" w:eastAsia="宋体"/>
      <w:color w:val="990000"/>
      <w:sz w:val="20"/>
      <w:szCs w:val="20"/>
      <w:u w:val="none"/>
    </w:rPr>
  </w:style>
  <w:style w:type="paragraph" w:customStyle="1" w:styleId="195">
    <w:name w:val="样式1"/>
    <w:basedOn w:val="5"/>
    <w:qFormat/>
    <w:uiPriority w:val="0"/>
    <w:pPr>
      <w:widowControl w:val="0"/>
      <w:numPr>
        <w:ilvl w:val="0"/>
        <w:numId w:val="0"/>
      </w:numPr>
      <w:tabs>
        <w:tab w:val="clear" w:pos="360"/>
        <w:tab w:val="clear" w:pos="432"/>
        <w:tab w:val="clear" w:pos="771"/>
        <w:tab w:val="clear" w:pos="780"/>
        <w:tab w:val="clear" w:pos="850"/>
        <w:tab w:val="clear" w:pos="1200"/>
        <w:tab w:val="clear" w:pos="1407"/>
        <w:tab w:val="clear" w:pos="1620"/>
        <w:tab w:val="clear" w:pos="2040"/>
        <w:tab w:val="clear" w:pos="2931"/>
      </w:tabs>
      <w:spacing w:before="156" w:after="156" w:line="360" w:lineRule="auto"/>
      <w:ind w:left="1728" w:hanging="648"/>
    </w:pPr>
    <w:rPr>
      <w:rFonts w:eastAsiaTheme="minorEastAsia"/>
      <w:kern w:val="2"/>
    </w:rPr>
  </w:style>
  <w:style w:type="paragraph" w:customStyle="1" w:styleId="196">
    <w:name w:val="项目名称"/>
    <w:qFormat/>
    <w:uiPriority w:val="0"/>
    <w:pPr>
      <w:spacing w:beforeLines="50" w:afterLines="50"/>
      <w:jc w:val="right"/>
    </w:pPr>
    <w:rPr>
      <w:rFonts w:ascii="Times New Roman" w:hAnsi="Times New Roman" w:eastAsia="华文新魏" w:cs="Times New Roman"/>
      <w:b/>
      <w:kern w:val="0"/>
      <w:sz w:val="52"/>
      <w:szCs w:val="20"/>
      <w:lang w:val="en-US" w:eastAsia="en-US" w:bidi="ar-SA"/>
    </w:rPr>
  </w:style>
  <w:style w:type="paragraph" w:customStyle="1" w:styleId="197">
    <w:name w:val="文件名称"/>
    <w:basedOn w:val="1"/>
    <w:uiPriority w:val="0"/>
    <w:pPr>
      <w:widowControl/>
      <w:spacing w:before="240" w:after="240" w:line="360" w:lineRule="auto"/>
      <w:jc w:val="right"/>
    </w:pPr>
    <w:rPr>
      <w:rFonts w:eastAsia="华文新魏"/>
      <w:b/>
      <w:kern w:val="0"/>
      <w:sz w:val="52"/>
      <w:szCs w:val="72"/>
    </w:rPr>
  </w:style>
  <w:style w:type="paragraph" w:customStyle="1" w:styleId="19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199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00">
    <w:name w:val="xl2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201">
    <w:name w:val="xl26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202">
    <w:name w:val="xl2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203">
    <w:name w:val="xl28"/>
    <w:basedOn w:val="1"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204">
    <w:name w:val="xl29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205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206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07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208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209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210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211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212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3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color w:val="000000"/>
      <w:kern w:val="0"/>
      <w:sz w:val="20"/>
    </w:rPr>
  </w:style>
  <w:style w:type="paragraph" w:customStyle="1" w:styleId="214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215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6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217">
    <w:name w:val="xl42"/>
    <w:basedOn w:val="1"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8">
    <w:name w:val="xl43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9">
    <w:name w:val="pic"/>
    <w:basedOn w:val="1"/>
    <w:qFormat/>
    <w:uiPriority w:val="0"/>
    <w:pPr>
      <w:adjustRightInd w:val="0"/>
      <w:spacing w:line="360" w:lineRule="auto"/>
      <w:jc w:val="left"/>
    </w:pPr>
    <w:rPr>
      <w:rFonts w:cs="宋体"/>
      <w:sz w:val="24"/>
    </w:rPr>
  </w:style>
  <w:style w:type="paragraph" w:customStyle="1" w:styleId="220">
    <w:name w:val="Char3"/>
    <w:basedOn w:val="1"/>
    <w:qFormat/>
    <w:uiPriority w:val="0"/>
    <w:pPr>
      <w:tabs>
        <w:tab w:val="left" w:pos="425"/>
      </w:tabs>
      <w:ind w:left="425" w:hanging="425"/>
    </w:pPr>
    <w:rPr>
      <w:sz w:val="24"/>
      <w:szCs w:val="24"/>
    </w:rPr>
  </w:style>
  <w:style w:type="paragraph" w:customStyle="1" w:styleId="221">
    <w:name w:val="样式3"/>
    <w:basedOn w:val="1"/>
    <w:qFormat/>
    <w:uiPriority w:val="0"/>
    <w:pPr>
      <w:spacing w:after="120"/>
      <w:ind w:firstLine="425"/>
      <w:outlineLvl w:val="2"/>
    </w:pPr>
    <w:rPr>
      <w:b/>
      <w:sz w:val="28"/>
    </w:rPr>
  </w:style>
  <w:style w:type="paragraph" w:customStyle="1" w:styleId="222">
    <w:name w:val="Char Char Char"/>
    <w:basedOn w:val="1"/>
    <w:uiPriority w:val="0"/>
    <w:rPr>
      <w:rFonts w:ascii="Tahoma" w:hAnsi="Tahoma"/>
    </w:rPr>
  </w:style>
  <w:style w:type="character" w:customStyle="1" w:styleId="223">
    <w:name w:val="Char Char1"/>
    <w:basedOn w:val="88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224">
    <w:name w:val="Body text Char"/>
    <w:basedOn w:val="1"/>
    <w:uiPriority w:val="0"/>
    <w:pPr>
      <w:widowControl/>
      <w:spacing w:line="360" w:lineRule="auto"/>
      <w:jc w:val="left"/>
    </w:pPr>
    <w:rPr>
      <w:rFonts w:ascii="Arial" w:hAnsi="Arial"/>
      <w:color w:val="000000"/>
      <w:kern w:val="20"/>
      <w:sz w:val="20"/>
    </w:rPr>
  </w:style>
  <w:style w:type="paragraph" w:customStyle="1" w:styleId="2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kern w:val="0"/>
      <w:sz w:val="24"/>
      <w:szCs w:val="24"/>
      <w:lang w:val="en-US" w:eastAsia="zh-CN" w:bidi="ar-SA"/>
    </w:rPr>
  </w:style>
  <w:style w:type="character" w:customStyle="1" w:styleId="226">
    <w:name w:val="ourfont1"/>
    <w:basedOn w:val="88"/>
    <w:uiPriority w:val="0"/>
    <w:rPr>
      <w:rFonts w:hint="eastAsia" w:ascii="宋体" w:hAnsi="宋体" w:eastAsia="宋体"/>
      <w:sz w:val="18"/>
      <w:szCs w:val="18"/>
    </w:rPr>
  </w:style>
  <w:style w:type="paragraph" w:customStyle="1" w:styleId="227">
    <w:name w:val="报告正文"/>
    <w:basedOn w:val="16"/>
    <w:qFormat/>
    <w:uiPriority w:val="0"/>
    <w:pPr>
      <w:numPr>
        <w:ilvl w:val="0"/>
        <w:numId w:val="16"/>
      </w:numPr>
      <w:tabs>
        <w:tab w:val="left" w:pos="1140"/>
      </w:tabs>
      <w:adjustRightInd w:val="0"/>
      <w:spacing w:after="0" w:line="360" w:lineRule="auto"/>
      <w:ind w:right="240" w:rightChars="100"/>
      <w:textAlignment w:val="baseline"/>
    </w:pPr>
    <w:rPr>
      <w:sz w:val="24"/>
    </w:rPr>
  </w:style>
  <w:style w:type="paragraph" w:customStyle="1" w:styleId="228">
    <w:name w:val="样式 首行缩进:  2 字符 段前: 0.5 行 段后: 0.5 行"/>
    <w:basedOn w:val="1"/>
    <w:qFormat/>
    <w:uiPriority w:val="0"/>
    <w:pPr>
      <w:spacing w:beforeLines="50" w:afterLines="50"/>
      <w:ind w:firstLine="420" w:firstLineChars="200"/>
      <w:jc w:val="left"/>
    </w:pPr>
    <w:rPr>
      <w:rFonts w:cs="宋体"/>
      <w:sz w:val="24"/>
      <w:szCs w:val="24"/>
    </w:rPr>
  </w:style>
  <w:style w:type="paragraph" w:customStyle="1" w:styleId="229">
    <w:name w:val="分类说明"/>
    <w:basedOn w:val="1"/>
    <w:uiPriority w:val="0"/>
    <w:pPr>
      <w:spacing w:line="360" w:lineRule="auto"/>
    </w:pPr>
    <w:rPr>
      <w:sz w:val="24"/>
      <w:szCs w:val="24"/>
    </w:rPr>
  </w:style>
  <w:style w:type="paragraph" w:customStyle="1" w:styleId="230">
    <w:name w:val="规范正文"/>
    <w:basedOn w:val="1"/>
    <w:qFormat/>
    <w:uiPriority w:val="0"/>
    <w:pPr>
      <w:numPr>
        <w:ilvl w:val="0"/>
        <w:numId w:val="17"/>
      </w:numPr>
      <w:tabs>
        <w:tab w:val="left" w:pos="900"/>
      </w:tabs>
      <w:adjustRightInd w:val="0"/>
      <w:textAlignment w:val="baseline"/>
    </w:pPr>
    <w:rPr>
      <w:b/>
      <w:kern w:val="0"/>
      <w:sz w:val="24"/>
    </w:rPr>
  </w:style>
  <w:style w:type="character" w:customStyle="1" w:styleId="231">
    <w:name w:val="sos1"/>
    <w:basedOn w:val="88"/>
    <w:uiPriority w:val="0"/>
    <w:rPr>
      <w:spacing w:val="300"/>
      <w:sz w:val="21"/>
      <w:szCs w:val="21"/>
    </w:rPr>
  </w:style>
  <w:style w:type="character" w:customStyle="1" w:styleId="232">
    <w:name w:val="Char Char"/>
    <w:basedOn w:val="88"/>
    <w:qFormat/>
    <w:uiPriority w:val="0"/>
    <w:rPr>
      <w:rFonts w:eastAsia="宋体"/>
      <w:b/>
      <w:bCs/>
      <w:kern w:val="2"/>
      <w:sz w:val="28"/>
      <w:szCs w:val="28"/>
      <w:lang w:val="en-US" w:eastAsia="zh-CN" w:bidi="ar-SA"/>
    </w:rPr>
  </w:style>
  <w:style w:type="paragraph" w:customStyle="1" w:styleId="233">
    <w:name w:val="Char Char3 Char Char Char Char"/>
    <w:basedOn w:val="1"/>
    <w:next w:val="1"/>
    <w:uiPriority w:val="0"/>
    <w:pPr>
      <w:widowControl/>
      <w:spacing w:line="360" w:lineRule="auto"/>
      <w:jc w:val="left"/>
    </w:pPr>
    <w:rPr>
      <w:kern w:val="0"/>
      <w:lang w:eastAsia="en-US"/>
    </w:rPr>
  </w:style>
  <w:style w:type="character" w:customStyle="1" w:styleId="234">
    <w:name w:val="正文缩进 Char1"/>
    <w:basedOn w:val="88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35">
    <w:name w:val="符号与编号"/>
    <w:basedOn w:val="1"/>
    <w:link w:val="310"/>
    <w:uiPriority w:val="0"/>
    <w:pPr>
      <w:spacing w:afterLines="50" w:line="400" w:lineRule="atLeast"/>
      <w:jc w:val="left"/>
    </w:pPr>
    <w:rPr>
      <w:sz w:val="24"/>
      <w:szCs w:val="24"/>
    </w:rPr>
  </w:style>
  <w:style w:type="paragraph" w:customStyle="1" w:styleId="236">
    <w:name w:val="表格"/>
    <w:basedOn w:val="8"/>
    <w:qFormat/>
    <w:uiPriority w:val="0"/>
    <w:pPr>
      <w:keepNext w:val="0"/>
      <w:keepLines w:val="0"/>
      <w:framePr w:wrap="around" w:vAnchor="text" w:hAnchor="text" w:y="1"/>
      <w:widowControl w:val="0"/>
      <w:numPr>
        <w:ilvl w:val="0"/>
        <w:numId w:val="0"/>
      </w:numPr>
      <w:tabs>
        <w:tab w:val="left" w:pos="3660"/>
        <w:tab w:val="clear" w:pos="360"/>
        <w:tab w:val="clear" w:pos="432"/>
        <w:tab w:val="clear" w:pos="771"/>
        <w:tab w:val="clear" w:pos="780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before="0" w:after="0" w:line="400" w:lineRule="atLeast"/>
      <w:ind w:left="3660" w:hanging="420"/>
      <w:jc w:val="both"/>
      <w:outlineLvl w:val="9"/>
    </w:pPr>
    <w:rPr>
      <w:b w:val="0"/>
      <w:kern w:val="2"/>
    </w:rPr>
  </w:style>
  <w:style w:type="paragraph" w:customStyle="1" w:styleId="237">
    <w:name w:val="表内容"/>
    <w:uiPriority w:val="0"/>
    <w:rPr>
      <w:rFonts w:ascii="宋体" w:hAnsi="Times New Roman" w:eastAsia="宋体" w:cs="Times New Roman"/>
      <w:kern w:val="21"/>
      <w:sz w:val="24"/>
      <w:szCs w:val="24"/>
      <w:lang w:val="en-US" w:eastAsia="zh-CN" w:bidi="ar-SA"/>
    </w:rPr>
  </w:style>
  <w:style w:type="paragraph" w:customStyle="1" w:styleId="238">
    <w:name w:val="列表数字1）"/>
    <w:next w:val="15"/>
    <w:uiPriority w:val="0"/>
    <w:pPr>
      <w:numPr>
        <w:ilvl w:val="0"/>
        <w:numId w:val="18"/>
      </w:numPr>
      <w:tabs>
        <w:tab w:val="left" w:pos="900"/>
      </w:tabs>
      <w:spacing w:line="360" w:lineRule="auto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paragraph" w:customStyle="1" w:styleId="239">
    <w:name w:val="Char1"/>
    <w:basedOn w:val="1"/>
    <w:qFormat/>
    <w:uiPriority w:val="0"/>
    <w:rPr>
      <w:szCs w:val="24"/>
    </w:rPr>
  </w:style>
  <w:style w:type="character" w:customStyle="1" w:styleId="240">
    <w:name w:val="c141"/>
    <w:basedOn w:val="88"/>
    <w:qFormat/>
    <w:uiPriority w:val="0"/>
    <w:rPr>
      <w:rFonts w:hint="default" w:ascii="ˎ̥" w:hAnsi="ˎ̥"/>
      <w:color w:val="2E5C5C"/>
      <w:sz w:val="28"/>
      <w:szCs w:val="28"/>
    </w:rPr>
  </w:style>
  <w:style w:type="paragraph" w:customStyle="1" w:styleId="241">
    <w:name w:val="正文(标准)"/>
    <w:basedOn w:val="1"/>
    <w:qFormat/>
    <w:uiPriority w:val="0"/>
    <w:pPr>
      <w:tabs>
        <w:tab w:val="left" w:pos="420"/>
      </w:tabs>
      <w:ind w:left="420" w:hanging="420"/>
    </w:pPr>
    <w:rPr>
      <w:szCs w:val="24"/>
    </w:rPr>
  </w:style>
  <w:style w:type="paragraph" w:customStyle="1" w:styleId="242">
    <w:name w:val="Default Paragraph Font Para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43">
    <w:name w:val="样式 宋体 首行缩进:  0.74 厘米"/>
    <w:basedOn w:val="1"/>
    <w:qFormat/>
    <w:uiPriority w:val="0"/>
    <w:rPr>
      <w:rFonts w:ascii="宋体" w:hAnsi="宋体" w:cs="宋体"/>
      <w:color w:val="000000"/>
      <w:szCs w:val="21"/>
    </w:rPr>
  </w:style>
  <w:style w:type="paragraph" w:customStyle="1" w:styleId="244">
    <w:name w:val="样式 标题 2H2Underrubrik1prop2h2l22nd levelTitre22Header 2...1"/>
    <w:basedOn w:val="3"/>
    <w:uiPriority w:val="0"/>
    <w:pPr>
      <w:keepNext/>
      <w:keepLines/>
      <w:numPr>
        <w:ilvl w:val="0"/>
        <w:numId w:val="0"/>
      </w:numPr>
      <w:tabs>
        <w:tab w:val="clear" w:pos="360"/>
        <w:tab w:val="clear" w:pos="432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before="50" w:after="50" w:line="376" w:lineRule="auto"/>
    </w:pPr>
    <w:rPr>
      <w:rFonts w:ascii="黑体" w:hAnsi="Times New Roman" w:eastAsiaTheme="minorEastAsia"/>
      <w:kern w:val="2"/>
      <w:sz w:val="32"/>
      <w:szCs w:val="20"/>
    </w:rPr>
  </w:style>
  <w:style w:type="paragraph" w:customStyle="1" w:styleId="245">
    <w:name w:val="样式 标准文本 + 加粗 下划线"/>
    <w:basedOn w:val="112"/>
    <w:uiPriority w:val="0"/>
    <w:pPr>
      <w:ind w:firstLine="482"/>
    </w:pPr>
    <w:rPr>
      <w:rFonts w:ascii="宋体" w:hAnsi="Arial Narrow"/>
      <w:b/>
      <w:bCs/>
      <w:szCs w:val="24"/>
    </w:rPr>
  </w:style>
  <w:style w:type="paragraph" w:customStyle="1" w:styleId="246">
    <w:name w:val="样式 标准文本"/>
    <w:basedOn w:val="112"/>
    <w:uiPriority w:val="0"/>
    <w:rPr>
      <w:bCs/>
    </w:rPr>
  </w:style>
  <w:style w:type="character" w:customStyle="1" w:styleId="247">
    <w:name w:val="封面大标题 Char"/>
    <w:basedOn w:val="88"/>
    <w:link w:val="126"/>
    <w:uiPriority w:val="0"/>
    <w:rPr>
      <w:rFonts w:ascii="黑体" w:hAnsi="Times New Roman" w:eastAsia="黑体" w:cs="宋体"/>
      <w:b/>
      <w:bCs/>
      <w:sz w:val="52"/>
      <w:szCs w:val="20"/>
    </w:rPr>
  </w:style>
  <w:style w:type="paragraph" w:customStyle="1" w:styleId="248">
    <w:name w:val="pic居中"/>
    <w:basedOn w:val="1"/>
    <w:uiPriority w:val="0"/>
    <w:pPr>
      <w:spacing w:line="360" w:lineRule="auto"/>
      <w:jc w:val="center"/>
    </w:pPr>
    <w:rPr>
      <w:rFonts w:cs="宋体"/>
      <w:sz w:val="24"/>
    </w:rPr>
  </w:style>
  <w:style w:type="paragraph" w:customStyle="1" w:styleId="249">
    <w:name w:val="样式 列表项目符号 2 + 段前: 0.3 行"/>
    <w:basedOn w:val="42"/>
    <w:link w:val="251"/>
    <w:uiPriority w:val="0"/>
    <w:pPr>
      <w:numPr>
        <w:numId w:val="0"/>
      </w:numPr>
      <w:tabs>
        <w:tab w:val="left" w:pos="1157"/>
      </w:tabs>
      <w:spacing w:beforeLines="30"/>
      <w:ind w:left="1157" w:hanging="420"/>
    </w:pPr>
    <w:rPr>
      <w:rFonts w:cs="宋体"/>
      <w:bCs/>
      <w:i/>
      <w:szCs w:val="21"/>
    </w:rPr>
  </w:style>
  <w:style w:type="paragraph" w:customStyle="1" w:styleId="250">
    <w:name w:val="大全正文"/>
    <w:basedOn w:val="1"/>
    <w:uiPriority w:val="0"/>
    <w:pPr>
      <w:autoSpaceDE w:val="0"/>
      <w:autoSpaceDN w:val="0"/>
      <w:adjustRightInd w:val="0"/>
      <w:spacing w:beforeLines="50" w:line="360" w:lineRule="auto"/>
      <w:ind w:firstLine="225" w:firstLineChars="225"/>
      <w:jc w:val="left"/>
    </w:pPr>
    <w:rPr>
      <w:rFonts w:ascii="宋体"/>
      <w:kern w:val="0"/>
      <w:sz w:val="24"/>
      <w:szCs w:val="24"/>
    </w:rPr>
  </w:style>
  <w:style w:type="character" w:customStyle="1" w:styleId="251">
    <w:name w:val="样式 列表项目符号 2 + 段前: 0.3 行 Char"/>
    <w:basedOn w:val="88"/>
    <w:link w:val="249"/>
    <w:uiPriority w:val="0"/>
    <w:rPr>
      <w:rFonts w:ascii="Times New Roman" w:hAnsi="Times New Roman" w:eastAsia="宋体" w:cs="宋体"/>
      <w:bCs/>
      <w:i/>
      <w:szCs w:val="21"/>
    </w:rPr>
  </w:style>
  <w:style w:type="paragraph" w:customStyle="1" w:styleId="252">
    <w:name w:val="Char11"/>
    <w:basedOn w:val="1"/>
    <w:uiPriority w:val="0"/>
    <w:rPr>
      <w:rFonts w:ascii="Tahoma" w:hAnsi="Tahoma"/>
      <w:sz w:val="24"/>
    </w:rPr>
  </w:style>
  <w:style w:type="paragraph" w:customStyle="1" w:styleId="253">
    <w:name w:val="FCH Bid缩进1"/>
    <w:basedOn w:val="1"/>
    <w:uiPriority w:val="0"/>
    <w:pPr>
      <w:numPr>
        <w:ilvl w:val="0"/>
        <w:numId w:val="19"/>
      </w:numPr>
      <w:tabs>
        <w:tab w:val="left" w:pos="540"/>
        <w:tab w:val="left" w:pos="620"/>
      </w:tabs>
      <w:snapToGrid w:val="0"/>
      <w:spacing w:beforeLines="50" w:line="288" w:lineRule="auto"/>
      <w:ind w:left="540" w:hanging="540"/>
    </w:pPr>
    <w:rPr>
      <w:sz w:val="24"/>
      <w:szCs w:val="24"/>
    </w:rPr>
  </w:style>
  <w:style w:type="paragraph" w:customStyle="1" w:styleId="254">
    <w:name w:val="FCH Bid 正文"/>
    <w:basedOn w:val="1"/>
    <w:link w:val="256"/>
    <w:qFormat/>
    <w:uiPriority w:val="0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255">
    <w:name w:val="FCH 缩进2"/>
    <w:basedOn w:val="1"/>
    <w:qFormat/>
    <w:uiPriority w:val="0"/>
    <w:pPr>
      <w:widowControl/>
      <w:numPr>
        <w:ilvl w:val="1"/>
        <w:numId w:val="20"/>
      </w:numPr>
      <w:tabs>
        <w:tab w:val="left" w:pos="540"/>
        <w:tab w:val="left" w:pos="1181"/>
      </w:tabs>
      <w:spacing w:beforeLines="20" w:line="288" w:lineRule="auto"/>
      <w:ind w:left="540" w:firstLine="0"/>
      <w:jc w:val="left"/>
    </w:pPr>
    <w:rPr>
      <w:kern w:val="0"/>
      <w:sz w:val="24"/>
      <w:szCs w:val="24"/>
    </w:rPr>
  </w:style>
  <w:style w:type="character" w:customStyle="1" w:styleId="256">
    <w:name w:val="FCH Bid 正文 Char"/>
    <w:basedOn w:val="88"/>
    <w:link w:val="254"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257">
    <w:name w:val="Char2"/>
    <w:basedOn w:val="1"/>
    <w:qFormat/>
    <w:uiPriority w:val="0"/>
    <w:rPr>
      <w:rFonts w:ascii="Tahoma" w:hAnsi="Tahoma"/>
      <w:sz w:val="24"/>
    </w:rPr>
  </w:style>
  <w:style w:type="character" w:customStyle="1" w:styleId="258">
    <w:name w:val="YZ加重突出 Char"/>
    <w:basedOn w:val="116"/>
    <w:link w:val="179"/>
    <w:uiPriority w:val="0"/>
    <w:rPr>
      <w:rFonts w:ascii="Times New Roman" w:hAnsi="Times New Roman" w:eastAsia="宋体" w:cs="宋体"/>
      <w:b/>
      <w:bCs/>
      <w:sz w:val="24"/>
      <w:szCs w:val="20"/>
      <w:u w:val="single"/>
    </w:rPr>
  </w:style>
  <w:style w:type="paragraph" w:customStyle="1" w:styleId="259">
    <w:name w:val="正文2"/>
    <w:qFormat/>
    <w:uiPriority w:val="0"/>
    <w:pPr>
      <w:spacing w:line="360" w:lineRule="auto"/>
      <w:ind w:firstLine="425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60">
    <w:name w:val="样式 标题 3h33rd level3H3l3CTsect1.2.31.1.1Level 3 Topic He..."/>
    <w:basedOn w:val="4"/>
    <w:link w:val="261"/>
    <w:qFormat/>
    <w:uiPriority w:val="0"/>
    <w:pPr>
      <w:widowControl w:val="0"/>
      <w:numPr>
        <w:ilvl w:val="0"/>
        <w:numId w:val="0"/>
      </w:numPr>
      <w:tabs>
        <w:tab w:val="left" w:pos="1980"/>
        <w:tab w:val="clear" w:pos="360"/>
        <w:tab w:val="clear" w:pos="432"/>
        <w:tab w:val="clear" w:pos="620"/>
        <w:tab w:val="clear" w:pos="720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line="400" w:lineRule="exact"/>
      <w:ind w:left="284"/>
      <w:jc w:val="both"/>
    </w:pPr>
    <w:rPr>
      <w:rFonts w:ascii="Arial" w:hAnsi="Arial" w:eastAsia="黑体" w:cs="宋体"/>
      <w:bCs w:val="0"/>
      <w:kern w:val="2"/>
      <w:sz w:val="24"/>
      <w:szCs w:val="20"/>
    </w:rPr>
  </w:style>
  <w:style w:type="character" w:customStyle="1" w:styleId="261">
    <w:name w:val="样式 标题 3h33rd level3H3l3CTsect1.2.31.1.1Level 3 Topic He... Char"/>
    <w:basedOn w:val="88"/>
    <w:link w:val="260"/>
    <w:qFormat/>
    <w:uiPriority w:val="0"/>
    <w:rPr>
      <w:rFonts w:ascii="Arial" w:hAnsi="Arial" w:eastAsia="黑体" w:cs="宋体"/>
      <w:sz w:val="24"/>
      <w:szCs w:val="20"/>
    </w:rPr>
  </w:style>
  <w:style w:type="character" w:customStyle="1" w:styleId="262">
    <w:name w:val="图片居中 Char"/>
    <w:basedOn w:val="88"/>
    <w:link w:val="123"/>
    <w:qFormat/>
    <w:uiPriority w:val="0"/>
    <w:rPr>
      <w:rFonts w:ascii="Times New Roman" w:hAnsi="Times New Roman" w:eastAsia="宋体" w:cs="宋体"/>
      <w:szCs w:val="20"/>
    </w:rPr>
  </w:style>
  <w:style w:type="paragraph" w:customStyle="1" w:styleId="263">
    <w:name w:val="Char Char1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64">
    <w:name w:val="ES_字段名"/>
    <w:basedOn w:val="1"/>
    <w:next w:val="1"/>
    <w:link w:val="265"/>
    <w:qFormat/>
    <w:uiPriority w:val="0"/>
    <w:pPr>
      <w:keepNext/>
      <w:widowControl/>
      <w:ind w:left="1260" w:leftChars="600"/>
      <w:jc w:val="left"/>
    </w:pPr>
    <w:rPr>
      <w:rFonts w:ascii="楷体_GB2312" w:eastAsia="楷体_GB2312"/>
      <w:b/>
      <w:kern w:val="44"/>
      <w:szCs w:val="21"/>
    </w:rPr>
  </w:style>
  <w:style w:type="character" w:customStyle="1" w:styleId="265">
    <w:name w:val="ES_字段名 Char"/>
    <w:basedOn w:val="88"/>
    <w:link w:val="264"/>
    <w:uiPriority w:val="0"/>
    <w:rPr>
      <w:rFonts w:ascii="楷体_GB2312" w:hAnsi="Times New Roman" w:eastAsia="楷体_GB2312" w:cs="Times New Roman"/>
      <w:b/>
      <w:kern w:val="44"/>
      <w:szCs w:val="21"/>
    </w:rPr>
  </w:style>
  <w:style w:type="paragraph" w:customStyle="1" w:styleId="266">
    <w:name w:val="ES_小条目"/>
    <w:basedOn w:val="1"/>
    <w:next w:val="1"/>
    <w:link w:val="267"/>
    <w:qFormat/>
    <w:uiPriority w:val="0"/>
    <w:pPr>
      <w:widowControl/>
      <w:jc w:val="left"/>
    </w:pPr>
    <w:rPr>
      <w:rFonts w:ascii="楷体_GB2312" w:eastAsia="楷体_GB2312"/>
      <w:b/>
      <w:bCs/>
      <w:kern w:val="44"/>
      <w:sz w:val="24"/>
      <w:szCs w:val="24"/>
    </w:rPr>
  </w:style>
  <w:style w:type="character" w:customStyle="1" w:styleId="267">
    <w:name w:val="ES_小条目 Char"/>
    <w:basedOn w:val="88"/>
    <w:link w:val="266"/>
    <w:qFormat/>
    <w:uiPriority w:val="0"/>
    <w:rPr>
      <w:rFonts w:ascii="楷体_GB2312" w:hAnsi="Times New Roman" w:eastAsia="楷体_GB2312" w:cs="Times New Roman"/>
      <w:b/>
      <w:bCs/>
      <w:kern w:val="44"/>
      <w:sz w:val="24"/>
      <w:szCs w:val="24"/>
    </w:rPr>
  </w:style>
  <w:style w:type="paragraph" w:customStyle="1" w:styleId="268">
    <w:name w:val="ES_正文"/>
    <w:basedOn w:val="1"/>
    <w:link w:val="269"/>
    <w:qFormat/>
    <w:uiPriority w:val="0"/>
    <w:pPr>
      <w:ind w:firstLine="200" w:firstLineChars="200"/>
      <w:jc w:val="left"/>
    </w:pPr>
    <w:rPr>
      <w:sz w:val="28"/>
      <w:szCs w:val="24"/>
    </w:rPr>
  </w:style>
  <w:style w:type="character" w:customStyle="1" w:styleId="269">
    <w:name w:val="ES_正文 Char"/>
    <w:basedOn w:val="88"/>
    <w:link w:val="268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customStyle="1" w:styleId="270">
    <w:name w:val="Char Char Char Char"/>
    <w:basedOn w:val="30"/>
    <w:qFormat/>
    <w:uiPriority w:val="0"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271">
    <w:name w:val="表格正文 Char"/>
    <w:basedOn w:val="88"/>
    <w:link w:val="160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paragraph" w:customStyle="1" w:styleId="272">
    <w:name w:val="样式4"/>
    <w:basedOn w:val="4"/>
    <w:uiPriority w:val="0"/>
    <w:pPr>
      <w:widowControl w:val="0"/>
      <w:numPr>
        <w:ilvl w:val="3"/>
        <w:numId w:val="21"/>
      </w:numPr>
      <w:tabs>
        <w:tab w:val="left" w:pos="1751"/>
      </w:tabs>
      <w:spacing w:line="360" w:lineRule="auto"/>
      <w:jc w:val="both"/>
    </w:pPr>
    <w:rPr>
      <w:rFonts w:ascii="Arial" w:hAnsi="Arial" w:eastAsiaTheme="minorEastAsia"/>
      <w:b/>
      <w:kern w:val="2"/>
      <w:sz w:val="32"/>
    </w:rPr>
  </w:style>
  <w:style w:type="paragraph" w:customStyle="1" w:styleId="273">
    <w:name w:val="样式9"/>
    <w:basedOn w:val="6"/>
    <w:qFormat/>
    <w:uiPriority w:val="0"/>
    <w:pPr>
      <w:widowControl w:val="0"/>
      <w:numPr>
        <w:numId w:val="21"/>
      </w:numPr>
      <w:tabs>
        <w:tab w:val="left" w:pos="425"/>
        <w:tab w:val="left" w:pos="1260"/>
      </w:tabs>
      <w:spacing w:before="120" w:after="120" w:line="360" w:lineRule="auto"/>
      <w:jc w:val="both"/>
    </w:pPr>
    <w:rPr>
      <w:rFonts w:eastAsia="仿宋_GB2312"/>
      <w:sz w:val="24"/>
    </w:rPr>
  </w:style>
  <w:style w:type="paragraph" w:customStyle="1" w:styleId="274">
    <w:name w:val="样式 标题 4H4heading 4Ref Heading 1rh1Heading sqlsect 1.2.3.4..."/>
    <w:basedOn w:val="5"/>
    <w:uiPriority w:val="0"/>
    <w:pPr>
      <w:widowControl w:val="0"/>
      <w:numPr>
        <w:ilvl w:val="0"/>
        <w:numId w:val="0"/>
      </w:numPr>
      <w:tabs>
        <w:tab w:val="left" w:pos="2400"/>
        <w:tab w:val="clear" w:pos="360"/>
        <w:tab w:val="clear" w:pos="425"/>
        <w:tab w:val="clear" w:pos="432"/>
        <w:tab w:val="clear" w:pos="620"/>
        <w:tab w:val="clear" w:pos="720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beforeLines="50" w:afterLines="50" w:line="360" w:lineRule="auto"/>
      <w:ind w:left="567" w:hanging="567"/>
    </w:pPr>
    <w:rPr>
      <w:rFonts w:cs="宋体" w:eastAsiaTheme="minorEastAsia"/>
      <w:kern w:val="2"/>
      <w:szCs w:val="20"/>
    </w:rPr>
  </w:style>
  <w:style w:type="character" w:customStyle="1" w:styleId="275">
    <w:name w:val="着重标记"/>
    <w:basedOn w:val="88"/>
    <w:qFormat/>
    <w:uiPriority w:val="0"/>
    <w:rPr>
      <w:b/>
      <w:bCs/>
      <w:sz w:val="24"/>
      <w:u w:val="single"/>
    </w:rPr>
  </w:style>
  <w:style w:type="character" w:customStyle="1" w:styleId="276">
    <w:name w:val="hei16b"/>
    <w:basedOn w:val="88"/>
    <w:uiPriority w:val="0"/>
  </w:style>
  <w:style w:type="paragraph" w:customStyle="1" w:styleId="277">
    <w:name w:val="小四 段落 宋体 Char Char"/>
    <w:basedOn w:val="1"/>
    <w:link w:val="278"/>
    <w:qFormat/>
    <w:uiPriority w:val="0"/>
    <w:pPr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character" w:customStyle="1" w:styleId="278">
    <w:name w:val="小四 段落 宋体 Char Char Char"/>
    <w:basedOn w:val="88"/>
    <w:link w:val="277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279">
    <w:name w:val="8"/>
    <w:basedOn w:val="1"/>
    <w:next w:val="25"/>
    <w:uiPriority w:val="0"/>
    <w:pPr>
      <w:widowControl/>
      <w:spacing w:line="360" w:lineRule="auto"/>
      <w:ind w:firstLine="420"/>
      <w:jc w:val="left"/>
    </w:pPr>
    <w:rPr>
      <w:rFonts w:ascii="宋体" w:hAnsi="宋体"/>
      <w:kern w:val="0"/>
      <w:szCs w:val="24"/>
    </w:rPr>
  </w:style>
  <w:style w:type="paragraph" w:customStyle="1" w:styleId="280">
    <w:name w:val="7"/>
    <w:basedOn w:val="1"/>
    <w:next w:val="25"/>
    <w:qFormat/>
    <w:uiPriority w:val="0"/>
    <w:pPr>
      <w:widowControl/>
      <w:spacing w:line="360" w:lineRule="auto"/>
      <w:ind w:firstLine="420"/>
      <w:jc w:val="left"/>
    </w:pPr>
    <w:rPr>
      <w:rFonts w:ascii="宋体" w:hAnsi="宋体"/>
      <w:kern w:val="0"/>
      <w:szCs w:val="24"/>
    </w:rPr>
  </w:style>
  <w:style w:type="character" w:customStyle="1" w:styleId="281">
    <w:name w:val="top11"/>
    <w:basedOn w:val="88"/>
    <w:uiPriority w:val="0"/>
  </w:style>
  <w:style w:type="paragraph" w:customStyle="1" w:styleId="282">
    <w:name w:val="Char Char Char Char Char Char Char Char Char Char"/>
    <w:basedOn w:val="30"/>
    <w:uiPriority w:val="0"/>
    <w:pPr>
      <w:shd w:val="clear" w:color="auto" w:fill="000080"/>
    </w:pPr>
    <w:rPr>
      <w:rFonts w:ascii="Tahoma" w:hAnsi="Tahoma"/>
      <w:sz w:val="24"/>
      <w:szCs w:val="24"/>
    </w:rPr>
  </w:style>
  <w:style w:type="paragraph" w:customStyle="1" w:styleId="283">
    <w:name w:val="Byline"/>
    <w:basedOn w:val="1"/>
    <w:next w:val="1"/>
    <w:qFormat/>
    <w:uiPriority w:val="0"/>
    <w:pPr>
      <w:widowControl/>
      <w:spacing w:after="120" w:line="200" w:lineRule="exact"/>
      <w:ind w:right="-357"/>
      <w:jc w:val="left"/>
    </w:pPr>
    <w:rPr>
      <w:rFonts w:ascii="Arial" w:hAnsi="Arial" w:cs="Arial"/>
      <w:i/>
      <w:iCs/>
      <w:kern w:val="0"/>
      <w:sz w:val="20"/>
      <w:lang w:eastAsia="en-US"/>
    </w:rPr>
  </w:style>
  <w:style w:type="character" w:customStyle="1" w:styleId="284">
    <w:name w:val="myp111"/>
    <w:basedOn w:val="88"/>
    <w:uiPriority w:val="0"/>
    <w:rPr>
      <w:rFonts w:hint="default" w:ascii="ˎ̥" w:hAnsi="ˎ̥"/>
      <w:color w:val="000000"/>
      <w:sz w:val="22"/>
      <w:szCs w:val="22"/>
      <w:u w:val="none"/>
    </w:rPr>
  </w:style>
  <w:style w:type="paragraph" w:customStyle="1" w:styleId="285">
    <w:name w:val="hisc Indent 正文"/>
    <w:basedOn w:val="1"/>
    <w:link w:val="286"/>
    <w:qFormat/>
    <w:uiPriority w:val="0"/>
    <w:pPr>
      <w:ind w:firstLine="420"/>
    </w:pPr>
    <w:rPr>
      <w:rFonts w:ascii="楷体_GB2312" w:hAnsi="楷体_GB2312" w:eastAsia="楷体_GB2312"/>
    </w:rPr>
  </w:style>
  <w:style w:type="character" w:customStyle="1" w:styleId="286">
    <w:name w:val="hisc Indent 正文 Char"/>
    <w:basedOn w:val="88"/>
    <w:link w:val="285"/>
    <w:uiPriority w:val="0"/>
    <w:rPr>
      <w:rFonts w:ascii="楷体_GB2312" w:hAnsi="楷体_GB2312" w:eastAsia="楷体_GB2312" w:cs="Times New Roman"/>
      <w:szCs w:val="20"/>
    </w:rPr>
  </w:style>
  <w:style w:type="character" w:customStyle="1" w:styleId="287">
    <w:name w:val="题注 Char"/>
    <w:basedOn w:val="88"/>
    <w:link w:val="26"/>
    <w:qFormat/>
    <w:uiPriority w:val="0"/>
    <w:rPr>
      <w:rFonts w:ascii="Arial" w:hAnsi="Arial" w:eastAsia="黑体" w:cs="Arial"/>
      <w:sz w:val="20"/>
      <w:szCs w:val="20"/>
    </w:rPr>
  </w:style>
  <w:style w:type="paragraph" w:customStyle="1" w:styleId="288">
    <w:name w:val="Char Char Char1"/>
    <w:basedOn w:val="1"/>
    <w:uiPriority w:val="0"/>
    <w:rPr>
      <w:rFonts w:ascii="Tahoma" w:hAnsi="Tahoma"/>
      <w:sz w:val="24"/>
    </w:rPr>
  </w:style>
  <w:style w:type="paragraph" w:customStyle="1" w:styleId="289">
    <w:name w:val="图"/>
    <w:basedOn w:val="1"/>
    <w:next w:val="1"/>
    <w:qFormat/>
    <w:uiPriority w:val="0"/>
    <w:pPr>
      <w:jc w:val="right"/>
    </w:pPr>
    <w:rPr>
      <w:rFonts w:ascii="宋体" w:hAnsi="宋体"/>
      <w:b/>
      <w:sz w:val="24"/>
      <w:szCs w:val="24"/>
    </w:rPr>
  </w:style>
  <w:style w:type="paragraph" w:customStyle="1" w:styleId="290">
    <w:name w:val="ES_换行"/>
    <w:link w:val="291"/>
    <w:uiPriority w:val="0"/>
    <w:rPr>
      <w:rFonts w:ascii="Times New Roman" w:hAnsi="Times New Roman" w:eastAsia="宋体" w:cs="Times New Roman"/>
      <w:bCs/>
      <w:kern w:val="44"/>
      <w:sz w:val="21"/>
      <w:szCs w:val="44"/>
      <w:lang w:val="en-US" w:eastAsia="zh-CN" w:bidi="ar-SA"/>
    </w:rPr>
  </w:style>
  <w:style w:type="character" w:customStyle="1" w:styleId="291">
    <w:name w:val="ES_换行 Char"/>
    <w:basedOn w:val="88"/>
    <w:link w:val="290"/>
    <w:uiPriority w:val="0"/>
    <w:rPr>
      <w:rFonts w:ascii="Times New Roman" w:hAnsi="Times New Roman" w:eastAsia="宋体" w:cs="Times New Roman"/>
      <w:bCs/>
      <w:kern w:val="44"/>
      <w:szCs w:val="44"/>
    </w:rPr>
  </w:style>
  <w:style w:type="paragraph" w:customStyle="1" w:styleId="292">
    <w:name w:val="ES_功能点"/>
    <w:next w:val="290"/>
    <w:link w:val="293"/>
    <w:qFormat/>
    <w:uiPriority w:val="0"/>
    <w:pPr>
      <w:numPr>
        <w:ilvl w:val="0"/>
        <w:numId w:val="22"/>
      </w:numPr>
    </w:pPr>
    <w:rPr>
      <w:rFonts w:ascii="黑体" w:hAnsi="Times New Roman" w:eastAsia="黑体" w:cs="Times New Roman"/>
      <w:kern w:val="2"/>
      <w:sz w:val="28"/>
      <w:szCs w:val="28"/>
      <w:lang w:val="en-US" w:eastAsia="zh-CN" w:bidi="ar-SA"/>
    </w:rPr>
  </w:style>
  <w:style w:type="character" w:customStyle="1" w:styleId="293">
    <w:name w:val="ES_功能点 Char"/>
    <w:basedOn w:val="88"/>
    <w:link w:val="292"/>
    <w:uiPriority w:val="0"/>
    <w:rPr>
      <w:rFonts w:ascii="黑体" w:hAnsi="Times New Roman" w:eastAsia="黑体" w:cs="Times New Roman"/>
      <w:sz w:val="28"/>
      <w:szCs w:val="28"/>
    </w:rPr>
  </w:style>
  <w:style w:type="paragraph" w:customStyle="1" w:styleId="294">
    <w:name w:val="ES_题注"/>
    <w:next w:val="290"/>
    <w:link w:val="295"/>
    <w:qFormat/>
    <w:uiPriority w:val="0"/>
    <w:pPr>
      <w:jc w:val="center"/>
    </w:pPr>
    <w:rPr>
      <w:rFonts w:ascii="Arial" w:hAnsi="Arial" w:eastAsia="黑体" w:cs="Arial"/>
      <w:b/>
      <w:bCs/>
      <w:kern w:val="2"/>
      <w:sz w:val="20"/>
      <w:szCs w:val="32"/>
      <w:lang w:val="en-US" w:eastAsia="zh-CN" w:bidi="ar-SA"/>
    </w:rPr>
  </w:style>
  <w:style w:type="character" w:customStyle="1" w:styleId="295">
    <w:name w:val="ES_题注 Char"/>
    <w:basedOn w:val="88"/>
    <w:link w:val="294"/>
    <w:uiPriority w:val="0"/>
    <w:rPr>
      <w:rFonts w:ascii="Arial" w:hAnsi="Arial" w:eastAsia="黑体" w:cs="Arial"/>
      <w:b/>
      <w:bCs/>
      <w:sz w:val="20"/>
      <w:szCs w:val="32"/>
    </w:rPr>
  </w:style>
  <w:style w:type="character" w:customStyle="1" w:styleId="296">
    <w:name w:val="样式 标题 3h33rd level3H3l3CTsect1.2.31.1.1Level 3 Topic He... Char Char"/>
    <w:basedOn w:val="88"/>
    <w:qFormat/>
    <w:uiPriority w:val="0"/>
    <w:rPr>
      <w:rFonts w:eastAsia="宋体" w:cs="宋体"/>
      <w:b/>
      <w:bCs/>
      <w:kern w:val="2"/>
      <w:sz w:val="28"/>
      <w:szCs w:val="32"/>
      <w:lang w:val="en-US" w:eastAsia="zh-CN" w:bidi="ar-SA"/>
    </w:rPr>
  </w:style>
  <w:style w:type="paragraph" w:customStyle="1" w:styleId="297">
    <w:name w:val="样式 标题 4H4heading 4Ref Heading 1rh1Heading sqlsect 1.2.3.4...1"/>
    <w:basedOn w:val="5"/>
    <w:link w:val="298"/>
    <w:qFormat/>
    <w:uiPriority w:val="0"/>
    <w:pPr>
      <w:widowControl w:val="0"/>
      <w:numPr>
        <w:ilvl w:val="0"/>
        <w:numId w:val="0"/>
      </w:numPr>
      <w:tabs>
        <w:tab w:val="left" w:pos="2400"/>
        <w:tab w:val="clear" w:pos="360"/>
        <w:tab w:val="clear" w:pos="425"/>
        <w:tab w:val="clear" w:pos="432"/>
        <w:tab w:val="clear" w:pos="620"/>
        <w:tab w:val="clear" w:pos="720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adjustRightInd w:val="0"/>
      <w:spacing w:before="156" w:after="156" w:line="360" w:lineRule="auto"/>
    </w:pPr>
  </w:style>
  <w:style w:type="character" w:customStyle="1" w:styleId="298">
    <w:name w:val="样式 标题 4H4heading 4Ref Heading 1rh1Heading sqlsect 1.2.3.4...1 Char"/>
    <w:basedOn w:val="104"/>
    <w:link w:val="297"/>
    <w:qFormat/>
    <w:uiPriority w:val="0"/>
    <w:rPr>
      <w:rFonts w:ascii="Arial" w:hAnsi="Arial" w:eastAsia="黑体" w:cs="Times New Roman"/>
      <w:kern w:val="0"/>
      <w:sz w:val="28"/>
      <w:szCs w:val="28"/>
    </w:rPr>
  </w:style>
  <w:style w:type="paragraph" w:customStyle="1" w:styleId="299">
    <w:name w:val="样式 标题 4H4heading 4Ref Heading 1rh1Heading sqlsect 1.2.3.4...2"/>
    <w:basedOn w:val="5"/>
    <w:link w:val="300"/>
    <w:qFormat/>
    <w:uiPriority w:val="0"/>
    <w:pPr>
      <w:widowControl w:val="0"/>
      <w:numPr>
        <w:ilvl w:val="0"/>
        <w:numId w:val="0"/>
      </w:numPr>
      <w:tabs>
        <w:tab w:val="left" w:pos="2400"/>
        <w:tab w:val="clear" w:pos="360"/>
        <w:tab w:val="clear" w:pos="425"/>
        <w:tab w:val="clear" w:pos="432"/>
        <w:tab w:val="clear" w:pos="620"/>
        <w:tab w:val="clear" w:pos="720"/>
        <w:tab w:val="clear" w:pos="771"/>
        <w:tab w:val="clear" w:pos="780"/>
        <w:tab w:val="clear" w:pos="814"/>
        <w:tab w:val="clear" w:pos="850"/>
        <w:tab w:val="clear" w:pos="900"/>
        <w:tab w:val="clear" w:pos="1140"/>
        <w:tab w:val="clear" w:pos="1200"/>
        <w:tab w:val="clear" w:pos="1407"/>
        <w:tab w:val="clear" w:pos="1620"/>
        <w:tab w:val="clear" w:pos="2040"/>
        <w:tab w:val="clear" w:pos="2931"/>
      </w:tabs>
      <w:spacing w:before="156" w:after="156" w:line="360" w:lineRule="auto"/>
    </w:pPr>
  </w:style>
  <w:style w:type="character" w:customStyle="1" w:styleId="300">
    <w:name w:val="样式 标题 4H4heading 4Ref Heading 1rh1Heading sqlsect 1.2.3.4...2 Char"/>
    <w:basedOn w:val="104"/>
    <w:link w:val="299"/>
    <w:uiPriority w:val="0"/>
    <w:rPr>
      <w:rFonts w:ascii="Arial" w:hAnsi="Arial" w:eastAsia="黑体" w:cs="Times New Roman"/>
      <w:kern w:val="0"/>
      <w:sz w:val="28"/>
      <w:szCs w:val="28"/>
    </w:rPr>
  </w:style>
  <w:style w:type="paragraph" w:customStyle="1" w:styleId="301">
    <w:name w:val="样式 标题 2H2h22Header 2l2Level 2 HeadSmall Chapter)Reshdr2..."/>
    <w:basedOn w:val="1"/>
    <w:qFormat/>
    <w:uiPriority w:val="0"/>
    <w:rPr>
      <w:szCs w:val="24"/>
    </w:rPr>
  </w:style>
  <w:style w:type="paragraph" w:customStyle="1" w:styleId="302">
    <w:name w:val="2级标题"/>
    <w:basedOn w:val="3"/>
    <w:uiPriority w:val="0"/>
    <w:pPr>
      <w:widowControl/>
      <w:numPr>
        <w:numId w:val="0"/>
      </w:numPr>
      <w:spacing w:before="120" w:after="120" w:line="360" w:lineRule="auto"/>
    </w:pPr>
    <w:rPr>
      <w:rFonts w:ascii="宋体" w:hAnsi="宋体" w:eastAsia="宋体" w:cs="Times New Roman"/>
      <w:kern w:val="2"/>
      <w:sz w:val="24"/>
      <w:szCs w:val="24"/>
    </w:rPr>
  </w:style>
  <w:style w:type="paragraph" w:customStyle="1" w:styleId="303">
    <w:name w:val="我的样式"/>
    <w:basedOn w:val="1"/>
    <w:uiPriority w:val="0"/>
    <w:pPr>
      <w:widowControl/>
      <w:spacing w:before="50" w:line="300" w:lineRule="auto"/>
      <w:ind w:firstLine="454"/>
      <w:jc w:val="left"/>
    </w:pPr>
    <w:rPr>
      <w:rFonts w:ascii="宋体" w:hAnsi="宋体"/>
      <w:snapToGrid w:val="0"/>
      <w:color w:val="000000"/>
      <w:kern w:val="0"/>
      <w:sz w:val="24"/>
    </w:rPr>
  </w:style>
  <w:style w:type="paragraph" w:customStyle="1" w:styleId="304">
    <w:name w:val="正文文本1"/>
    <w:uiPriority w:val="0"/>
    <w:pPr>
      <w:spacing w:line="360" w:lineRule="atLeast"/>
      <w:ind w:firstLine="446"/>
    </w:pPr>
    <w:rPr>
      <w:rFonts w:ascii="楷体" w:hAnsi="Times New Roman" w:eastAsia="楷体" w:cs="Times New Roman"/>
      <w:snapToGrid w:val="0"/>
      <w:color w:val="000000"/>
      <w:kern w:val="0"/>
      <w:sz w:val="21"/>
      <w:szCs w:val="20"/>
      <w:lang w:val="en-US" w:eastAsia="zh-CN" w:bidi="ar-SA"/>
    </w:rPr>
  </w:style>
  <w:style w:type="paragraph" w:customStyle="1" w:styleId="305">
    <w:name w:val="小四 段落 宋体 Char Char Char Char"/>
    <w:basedOn w:val="1"/>
    <w:uiPriority w:val="0"/>
    <w:pPr>
      <w:spacing w:line="360" w:lineRule="auto"/>
      <w:ind w:firstLine="480"/>
    </w:pPr>
    <w:rPr>
      <w:rFonts w:ascii="宋体" w:hAnsi="宋体" w:eastAsia="新宋体"/>
      <w:sz w:val="24"/>
      <w:szCs w:val="24"/>
    </w:rPr>
  </w:style>
  <w:style w:type="paragraph" w:customStyle="1" w:styleId="306">
    <w:name w:val="普通正文"/>
    <w:basedOn w:val="1"/>
    <w:uiPriority w:val="0"/>
    <w:pPr>
      <w:widowControl/>
      <w:tabs>
        <w:tab w:val="left" w:pos="0"/>
      </w:tabs>
      <w:topLinePunct/>
      <w:autoSpaceDE w:val="0"/>
      <w:autoSpaceDN w:val="0"/>
      <w:adjustRightInd w:val="0"/>
      <w:spacing w:before="40" w:after="40" w:line="440" w:lineRule="exact"/>
      <w:ind w:left="72" w:leftChars="30" w:right="62" w:firstLine="425"/>
      <w:jc w:val="left"/>
      <w:textAlignment w:val="baseline"/>
    </w:pPr>
    <w:rPr>
      <w:rFonts w:ascii="宋体" w:hAnsi="宋体"/>
      <w:b/>
      <w:bCs/>
      <w:color w:val="000000"/>
      <w:kern w:val="0"/>
      <w:sz w:val="24"/>
    </w:rPr>
  </w:style>
  <w:style w:type="paragraph" w:customStyle="1" w:styleId="307">
    <w:name w:val="小四 段落 宋体 Char Char Char Char Char"/>
    <w:basedOn w:val="1"/>
    <w:uiPriority w:val="0"/>
    <w:pPr>
      <w:spacing w:afterLines="5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308">
    <w:name w:val="Table Text"/>
    <w:basedOn w:val="1"/>
    <w:qFormat/>
    <w:uiPriority w:val="0"/>
    <w:pPr>
      <w:widowControl/>
      <w:spacing w:before="60" w:after="60"/>
      <w:jc w:val="left"/>
    </w:pPr>
    <w:rPr>
      <w:kern w:val="0"/>
      <w:szCs w:val="24"/>
    </w:rPr>
  </w:style>
  <w:style w:type="paragraph" w:customStyle="1" w:styleId="309">
    <w:name w:val="Char1 Char Char Char"/>
    <w:basedOn w:val="1"/>
    <w:uiPriority w:val="0"/>
    <w:pPr>
      <w:adjustRightInd w:val="0"/>
      <w:spacing w:line="360" w:lineRule="auto"/>
    </w:pPr>
    <w:rPr>
      <w:kern w:val="0"/>
      <w:sz w:val="24"/>
      <w:szCs w:val="24"/>
    </w:rPr>
  </w:style>
  <w:style w:type="character" w:customStyle="1" w:styleId="310">
    <w:name w:val="符号与编号 Char"/>
    <w:basedOn w:val="88"/>
    <w:link w:val="235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311">
    <w:name w:val="Body"/>
    <w:uiPriority w:val="0"/>
    <w:pPr>
      <w:spacing w:before="130" w:after="130" w:line="260" w:lineRule="exact"/>
    </w:pPr>
    <w:rPr>
      <w:rFonts w:ascii="Univers" w:hAnsi="Univers" w:eastAsia="宋体" w:cs="Times New Roman"/>
      <w:color w:val="000000"/>
      <w:kern w:val="0"/>
      <w:sz w:val="22"/>
      <w:szCs w:val="20"/>
      <w:lang w:val="en-US" w:eastAsia="en-US" w:bidi="ar-SA"/>
    </w:rPr>
  </w:style>
  <w:style w:type="paragraph" w:customStyle="1" w:styleId="312">
    <w:name w:val="List Bullet1"/>
    <w:basedOn w:val="1"/>
    <w:qFormat/>
    <w:uiPriority w:val="0"/>
    <w:pPr>
      <w:widowControl/>
      <w:numPr>
        <w:ilvl w:val="0"/>
        <w:numId w:val="23"/>
      </w:numPr>
      <w:tabs>
        <w:tab w:val="left" w:pos="984"/>
      </w:tabs>
      <w:spacing w:before="240" w:after="120" w:line="288" w:lineRule="auto"/>
      <w:ind w:left="981" w:right="57" w:hanging="357"/>
      <w:jc w:val="left"/>
    </w:pPr>
    <w:rPr>
      <w:kern w:val="0"/>
      <w:szCs w:val="24"/>
    </w:rPr>
  </w:style>
  <w:style w:type="character" w:customStyle="1" w:styleId="313">
    <w:name w:val="小节"/>
    <w:basedOn w:val="88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314">
    <w:name w:val="纯文本1"/>
    <w:basedOn w:val="1"/>
    <w:next w:val="1"/>
    <w:qFormat/>
    <w:uiPriority w:val="0"/>
    <w:pPr>
      <w:widowControl/>
    </w:pPr>
    <w:rPr>
      <w:rFonts w:ascii="宋体"/>
      <w:color w:val="000000"/>
    </w:rPr>
  </w:style>
  <w:style w:type="character" w:customStyle="1" w:styleId="315">
    <w:name w:val="reg"/>
    <w:basedOn w:val="88"/>
    <w:qFormat/>
    <w:uiPriority w:val="0"/>
  </w:style>
  <w:style w:type="paragraph" w:customStyle="1" w:styleId="316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317">
    <w:name w:val="Char Char Char1 Char"/>
    <w:basedOn w:val="30"/>
    <w:semiHidden/>
    <w:qFormat/>
    <w:uiPriority w:val="0"/>
    <w:pPr>
      <w:shd w:val="clear" w:color="auto" w:fill="000080"/>
    </w:pPr>
    <w:rPr>
      <w:rFonts w:ascii="Tahoma" w:hAnsi="Tahoma" w:cs="Tahoma"/>
      <w:kern w:val="0"/>
      <w:szCs w:val="24"/>
    </w:rPr>
  </w:style>
  <w:style w:type="paragraph" w:customStyle="1" w:styleId="318">
    <w:name w:val="样式 小四 行距: 1.5 倍行距 首行缩进:  2 字符"/>
    <w:basedOn w:val="1"/>
    <w:qFormat/>
    <w:uiPriority w:val="0"/>
    <w:pPr>
      <w:spacing w:line="360" w:lineRule="auto"/>
      <w:ind w:firstLine="480" w:firstLineChars="200"/>
    </w:pPr>
    <w:rPr>
      <w:rFonts w:cs="宋体"/>
      <w:sz w:val="24"/>
    </w:rPr>
  </w:style>
  <w:style w:type="paragraph" w:customStyle="1" w:styleId="319">
    <w:name w:val="文档正文"/>
    <w:basedOn w:val="1"/>
    <w:uiPriority w:val="0"/>
    <w:pPr>
      <w:spacing w:beforeLines="50" w:afterLines="50" w:line="0" w:lineRule="atLeast"/>
      <w:ind w:left="420" w:firstLine="4" w:firstLineChars="2"/>
    </w:pPr>
    <w:rPr>
      <w:rFonts w:hAnsi="宋体"/>
      <w:bCs/>
      <w:snapToGrid w:val="0"/>
      <w:szCs w:val="21"/>
      <w:lang w:val="zh-CN"/>
    </w:rPr>
  </w:style>
  <w:style w:type="paragraph" w:customStyle="1" w:styleId="320">
    <w:name w:val="No Spacing"/>
    <w:link w:val="324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21">
    <w:name w:val="textfont1"/>
    <w:basedOn w:val="88"/>
    <w:uiPriority w:val="0"/>
    <w:rPr>
      <w:spacing w:val="240"/>
      <w:sz w:val="22"/>
      <w:szCs w:val="22"/>
    </w:rPr>
  </w:style>
  <w:style w:type="paragraph" w:customStyle="1" w:styleId="322">
    <w:name w:val="Char Char Char Char Char Char Char Char Char Char1"/>
    <w:basedOn w:val="1"/>
    <w:qFormat/>
    <w:uiPriority w:val="0"/>
    <w:pPr>
      <w:adjustRightInd w:val="0"/>
      <w:spacing w:line="360" w:lineRule="auto"/>
    </w:pPr>
    <w:rPr>
      <w:kern w:val="0"/>
      <w:sz w:val="24"/>
    </w:rPr>
  </w:style>
  <w:style w:type="paragraph" w:customStyle="1" w:styleId="323">
    <w:name w:val="TOC Heading"/>
    <w:basedOn w:val="2"/>
    <w:next w:val="1"/>
    <w:unhideWhenUsed/>
    <w:qFormat/>
    <w:uiPriority w:val="39"/>
    <w:pPr>
      <w:numPr>
        <w:numId w:val="0"/>
      </w:numPr>
      <w:snapToGrid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  <w:style w:type="character" w:customStyle="1" w:styleId="324">
    <w:name w:val="无间隔 Char"/>
    <w:basedOn w:val="88"/>
    <w:link w:val="320"/>
    <w:qFormat/>
    <w:uiPriority w:val="1"/>
    <w:rPr>
      <w:rFonts w:ascii="Times New Roman" w:hAnsi="Times New Roman" w:eastAsia="宋体" w:cs="Times New Roman"/>
      <w:szCs w:val="24"/>
    </w:rPr>
  </w:style>
  <w:style w:type="paragraph" w:customStyle="1" w:styleId="325">
    <w:name w:val="需求文档正文样式"/>
    <w:basedOn w:val="1"/>
    <w:uiPriority w:val="0"/>
    <w:pPr>
      <w:spacing w:line="360" w:lineRule="auto"/>
      <w:ind w:firstLine="437"/>
    </w:pPr>
    <w:rPr>
      <w:sz w:val="24"/>
      <w:szCs w:val="24"/>
    </w:rPr>
  </w:style>
  <w:style w:type="character" w:customStyle="1" w:styleId="326">
    <w:name w:val="标准文本 Char Char"/>
    <w:uiPriority w:val="0"/>
    <w:rPr>
      <w:sz w:val="24"/>
    </w:rPr>
  </w:style>
  <w:style w:type="character" w:customStyle="1" w:styleId="327">
    <w:name w:val="shizi1"/>
    <w:uiPriority w:val="0"/>
    <w:rPr>
      <w:sz w:val="21"/>
      <w:szCs w:val="21"/>
    </w:rPr>
  </w:style>
  <w:style w:type="paragraph" w:customStyle="1" w:styleId="328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</Words>
  <Characters>912</Characters>
  <Lines>7</Lines>
  <Paragraphs>2</Paragraphs>
  <ScaleCrop>false</ScaleCrop>
  <LinksUpToDate>false</LinksUpToDate>
  <CharactersWithSpaces>1070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2015-09-21T15:47:00Z</dcterms:created>
  <dc:creator>cwu</dc:creator>
  <cp:lastModifiedBy>wy</cp:lastModifiedBy>
  <cp:lastPrinted>2015-12-03T07:41:00Z</cp:lastPrinted>
  <dcterms:modified xsi:type="dcterms:W3CDTF">2016-05-06T07:45:04Z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